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Drawn from the mind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Drawn from the mind like a conjurer,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poem defined,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plucked out of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plucked out of the air with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seemingly as of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burst of lightning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 drawn from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 of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 about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 about travel and places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 about wants and desires,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 about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 drawn from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 plucked out of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words from all languages,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conjured with skill into poems that rhyme,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rhythm,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dance across the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sing to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poems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poems,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poems to share.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