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Drawn</w:t>
      </w:r>
    </w:p>
    <w:p/>
    <w:p>
      <w:r>
        <w:rPr>
          <w:rFonts w:ascii="Arial" w:hAnsi="Arial" w:eastAsia="Arial"/>
          <w:b w:val="0"/>
          <w:sz w:val="22"/>
        </w:rPr>
        <w:t>Drawn to the light,</w:t>
      </w:r>
    </w:p>
    <w:p>
      <w:r>
        <w:rPr>
          <w:rFonts w:ascii="Arial" w:hAnsi="Arial" w:eastAsia="Arial"/>
          <w:b w:val="0"/>
          <w:sz w:val="22"/>
        </w:rPr>
        <w:t>drawn to the light,</w:t>
      </w:r>
    </w:p>
    <w:p>
      <w:r>
        <w:rPr>
          <w:rFonts w:ascii="Arial" w:hAnsi="Arial" w:eastAsia="Arial"/>
          <w:b w:val="0"/>
          <w:sz w:val="22"/>
        </w:rPr>
        <w:t>night,</w:t>
      </w:r>
    </w:p>
    <w:p>
      <w:r>
        <w:rPr>
          <w:rFonts w:ascii="Arial" w:hAnsi="Arial" w:eastAsia="Arial"/>
          <w:b w:val="0"/>
          <w:sz w:val="22"/>
        </w:rPr>
        <w:t>moths,</w:t>
      </w:r>
    </w:p>
    <w:p>
      <w:r>
        <w:rPr>
          <w:rFonts w:ascii="Arial" w:hAnsi="Arial" w:eastAsia="Arial"/>
          <w:b w:val="0"/>
          <w:sz w:val="22"/>
        </w:rPr>
        <w:t>and dusty old bookshelves,</w:t>
      </w:r>
    </w:p>
    <w:p>
      <w:r>
        <w:rPr>
          <w:rFonts w:ascii="Arial" w:hAnsi="Arial" w:eastAsia="Arial"/>
          <w:b w:val="0"/>
          <w:sz w:val="22"/>
        </w:rPr>
        <w:t>and an empty chair,</w:t>
      </w:r>
    </w:p>
    <w:p>
      <w:r>
        <w:rPr>
          <w:rFonts w:ascii="Arial" w:hAnsi="Arial" w:eastAsia="Arial"/>
          <w:b w:val="0"/>
          <w:sz w:val="22"/>
        </w:rPr>
        <w:t>shadows across the room,</w:t>
      </w:r>
    </w:p>
    <w:p>
      <w:r>
        <w:rPr>
          <w:rFonts w:ascii="Arial" w:hAnsi="Arial" w:eastAsia="Arial"/>
          <w:b w:val="0"/>
          <w:sz w:val="22"/>
        </w:rPr>
        <w:t>shadows,</w:t>
      </w:r>
    </w:p>
    <w:p>
      <w:r>
        <w:rPr>
          <w:rFonts w:ascii="Arial" w:hAnsi="Arial" w:eastAsia="Arial"/>
          <w:b w:val="0"/>
          <w:sz w:val="22"/>
        </w:rPr>
        <w:t>here,</w:t>
      </w:r>
    </w:p>
    <w:p>
      <w:r>
        <w:rPr>
          <w:rFonts w:ascii="Arial" w:hAnsi="Arial" w:eastAsia="Arial"/>
          <w:b w:val="0"/>
          <w:sz w:val="22"/>
        </w:rPr>
        <w:t>here and there and everywhere,</w:t>
      </w:r>
    </w:p>
    <w:p>
      <w:r>
        <w:rPr>
          <w:rFonts w:ascii="Arial" w:hAnsi="Arial" w:eastAsia="Arial"/>
          <w:b w:val="0"/>
          <w:sz w:val="22"/>
        </w:rPr>
        <w:t>and must in the air,</w:t>
      </w:r>
    </w:p>
    <w:p>
      <w:r>
        <w:rPr>
          <w:rFonts w:ascii="Arial" w:hAnsi="Arial" w:eastAsia="Arial"/>
          <w:b w:val="0"/>
          <w:sz w:val="22"/>
        </w:rPr>
        <w:t>and silence,</w:t>
      </w:r>
    </w:p>
    <w:p>
      <w:r>
        <w:rPr>
          <w:rFonts w:ascii="Arial" w:hAnsi="Arial" w:eastAsia="Arial"/>
          <w:b w:val="0"/>
          <w:sz w:val="22"/>
        </w:rPr>
        <w:t>and despair,</w:t>
      </w:r>
    </w:p>
    <w:p>
      <w:r>
        <w:rPr>
          <w:rFonts w:ascii="Arial" w:hAnsi="Arial" w:eastAsia="Arial"/>
          <w:b w:val="0"/>
          <w:sz w:val="22"/>
        </w:rPr>
        <w:t>and wallpaper peeling off the walls,</w:t>
      </w:r>
    </w:p>
    <w:p>
      <w:r>
        <w:rPr>
          <w:rFonts w:ascii="Arial" w:hAnsi="Arial" w:eastAsia="Arial"/>
          <w:b w:val="0"/>
          <w:sz w:val="22"/>
        </w:rPr>
        <w:t>and photographs in a frame,</w:t>
      </w:r>
    </w:p>
    <w:p>
      <w:r>
        <w:rPr>
          <w:rFonts w:ascii="Arial" w:hAnsi="Arial" w:eastAsia="Arial"/>
          <w:b w:val="0"/>
          <w:sz w:val="22"/>
        </w:rPr>
        <w:t>a little faded,</w:t>
      </w:r>
    </w:p>
    <w:p>
      <w:r>
        <w:rPr>
          <w:rFonts w:ascii="Arial" w:hAnsi="Arial" w:eastAsia="Arial"/>
          <w:b w:val="0"/>
          <w:sz w:val="22"/>
        </w:rPr>
        <w:t>and a man in a hat with a cat,</w:t>
      </w:r>
    </w:p>
    <w:p>
      <w:r>
        <w:rPr>
          <w:rFonts w:ascii="Arial" w:hAnsi="Arial" w:eastAsia="Arial"/>
          <w:b w:val="0"/>
          <w:sz w:val="22"/>
        </w:rPr>
        <w:t>looking debonair,</w:t>
      </w:r>
    </w:p>
    <w:p>
      <w:r>
        <w:rPr>
          <w:rFonts w:ascii="Arial" w:hAnsi="Arial" w:eastAsia="Arial"/>
          <w:b w:val="0"/>
          <w:sz w:val="22"/>
        </w:rPr>
        <w:t>an empty place,</w:t>
      </w:r>
    </w:p>
    <w:p>
      <w:r>
        <w:rPr>
          <w:rFonts w:ascii="Arial" w:hAnsi="Arial" w:eastAsia="Arial"/>
          <w:b w:val="0"/>
          <w:sz w:val="22"/>
        </w:rPr>
        <w:t>a haunted place,</w:t>
      </w:r>
    </w:p>
    <w:p>
      <w:r>
        <w:rPr>
          <w:rFonts w:ascii="Arial" w:hAnsi="Arial" w:eastAsia="Arial"/>
          <w:b w:val="0"/>
          <w:sz w:val="22"/>
        </w:rPr>
        <w:t>an eerie place with cobwebs everywhere,</w:t>
      </w:r>
    </w:p>
    <w:p>
      <w:r>
        <w:rPr>
          <w:rFonts w:ascii="Arial" w:hAnsi="Arial" w:eastAsia="Arial"/>
          <w:b w:val="0"/>
          <w:sz w:val="22"/>
        </w:rPr>
        <w:t>a home once,</w:t>
      </w:r>
    </w:p>
    <w:p>
      <w:r>
        <w:rPr>
          <w:rFonts w:ascii="Arial" w:hAnsi="Arial" w:eastAsia="Arial"/>
          <w:b w:val="0"/>
          <w:sz w:val="22"/>
        </w:rPr>
        <w:t>but now a home to nowhere,</w:t>
      </w:r>
    </w:p>
    <w:p>
      <w:r>
        <w:rPr>
          <w:rFonts w:ascii="Arial" w:hAnsi="Arial" w:eastAsia="Arial"/>
          <w:b w:val="0"/>
          <w:sz w:val="22"/>
        </w:rPr>
        <w:t>going nowhere,</w:t>
      </w:r>
    </w:p>
    <w:p>
      <w:r>
        <w:rPr>
          <w:rFonts w:ascii="Arial" w:hAnsi="Arial" w:eastAsia="Arial"/>
          <w:b w:val="0"/>
          <w:sz w:val="22"/>
        </w:rPr>
        <w:t>but falling apart at the seams,</w:t>
      </w:r>
    </w:p>
    <w:p>
      <w:r>
        <w:rPr>
          <w:rFonts w:ascii="Arial" w:hAnsi="Arial" w:eastAsia="Arial"/>
          <w:b w:val="0"/>
          <w:sz w:val="22"/>
        </w:rPr>
        <w:t>and into the Earth,</w:t>
      </w:r>
    </w:p>
    <w:p>
      <w:r>
        <w:rPr>
          <w:rFonts w:ascii="Arial" w:hAnsi="Arial" w:eastAsia="Arial"/>
          <w:b w:val="0"/>
          <w:sz w:val="22"/>
        </w:rPr>
        <w:t>oh, what memories must have been had there,</w:t>
      </w:r>
    </w:p>
    <w:p>
      <w:r>
        <w:rPr>
          <w:rFonts w:ascii="Arial" w:hAnsi="Arial" w:eastAsia="Arial"/>
          <w:b w:val="0"/>
          <w:sz w:val="22"/>
        </w:rPr>
        <w:t>oh, what memories must have been had there.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