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Drawn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Drawn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drawn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of exquisite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those delicate eyes that hypnotise,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beguile my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tenderness and a look of fragility,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drawn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drawn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know I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help it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help It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tempt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tempt me when you look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do, you with those beautiful green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auburn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desire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desire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need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will my first words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at a loss,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oh, you do something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do something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make me feel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even though I do not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delicate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magical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floating so ethereally in front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angel of heavenly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angel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will my first words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will my first words be?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really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struggling in front of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captivate me with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smile as you walk towards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walk towards me as if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heart leaps,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my heart leaps when I see you looking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you are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will my first words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will my first words be?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in silence with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we are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we are with you walking towards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those eyes, oh, what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you look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will my first words be, what will my first words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think but I am distracted by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coming towards me with that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like a dream to me, like a dream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