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Draughty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draughty in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draughty in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the windows broken and boarded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a light bulb flickering,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people gathered around a fire.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People trying to keep out of the winter snows,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mountains where no one hardly goes,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people hoping to live, people hoping to survive;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their old homes destroyed by avalanches elsewhere,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here, where life is subject to nature and its cold,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where life is harsh and difficult,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where lives are lived with hardly any material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great smiles upon the faces of all there are, as they dance and sing next to the fire with their faces aglow,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their faces aglow and with smiles on their faces,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smiles that are warm enough to melt the winter snows,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smiles that are warm enough to melt the winter snows.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