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to the sea</w:t>
      </w:r>
    </w:p>
    <w:p/>
    <w:p>
      <w:r>
        <w:rPr>
          <w:rFonts w:ascii="Arial" w:hAnsi="Arial" w:eastAsia="Arial"/>
          <w:b w:val="0"/>
          <w:sz w:val="22"/>
        </w:rPr>
        <w:t>Descending these steps down to the sea,</w:t>
      </w:r>
    </w:p>
    <w:p>
      <w:r>
        <w:rPr>
          <w:rFonts w:ascii="Arial" w:hAnsi="Arial" w:eastAsia="Arial"/>
          <w:b w:val="0"/>
          <w:sz w:val="22"/>
        </w:rPr>
        <w:t>my heart oh how it rises when I see you,</w:t>
      </w:r>
    </w:p>
    <w:p>
      <w:r>
        <w:rPr>
          <w:rFonts w:ascii="Arial" w:hAnsi="Arial" w:eastAsia="Arial"/>
          <w:b w:val="0"/>
          <w:sz w:val="22"/>
        </w:rPr>
        <w:t>for in your eyes, I am captivated and alive,</w:t>
      </w:r>
    </w:p>
    <w:p>
      <w:r>
        <w:rPr>
          <w:rFonts w:ascii="Arial" w:hAnsi="Arial" w:eastAsia="Arial"/>
          <w:b w:val="0"/>
          <w:sz w:val="22"/>
        </w:rPr>
        <w:t>because the power of you,</w:t>
      </w:r>
    </w:p>
    <w:p>
      <w:r>
        <w:rPr>
          <w:rFonts w:ascii="Arial" w:hAnsi="Arial" w:eastAsia="Arial"/>
          <w:b w:val="0"/>
          <w:sz w:val="22"/>
        </w:rPr>
        <w:t>it comes from your compassion,</w:t>
      </w:r>
    </w:p>
    <w:p>
      <w:r>
        <w:rPr>
          <w:rFonts w:ascii="Arial" w:hAnsi="Arial" w:eastAsia="Arial"/>
          <w:b w:val="0"/>
          <w:sz w:val="22"/>
        </w:rPr>
        <w:t>and from your understanding and your heart,</w:t>
      </w:r>
    </w:p>
    <w:p>
      <w:r>
        <w:rPr>
          <w:rFonts w:ascii="Arial" w:hAnsi="Arial" w:eastAsia="Arial"/>
          <w:b w:val="0"/>
          <w:sz w:val="22"/>
        </w:rPr>
        <w:t>and oh, how well you listen to me,</w:t>
      </w:r>
    </w:p>
    <w:p>
      <w:r>
        <w:rPr>
          <w:rFonts w:ascii="Arial" w:hAnsi="Arial" w:eastAsia="Arial"/>
          <w:b w:val="0"/>
          <w:sz w:val="22"/>
        </w:rPr>
        <w:t>for you take the time to listen,</w:t>
      </w:r>
    </w:p>
    <w:p>
      <w:r>
        <w:rPr>
          <w:rFonts w:ascii="Arial" w:hAnsi="Arial" w:eastAsia="Arial"/>
          <w:b w:val="0"/>
          <w:sz w:val="22"/>
        </w:rPr>
        <w:t>to listen to me,</w:t>
      </w:r>
    </w:p>
    <w:p>
      <w:r>
        <w:rPr>
          <w:rFonts w:ascii="Arial" w:hAnsi="Arial" w:eastAsia="Arial"/>
          <w:b w:val="0"/>
          <w:sz w:val="22"/>
        </w:rPr>
        <w:t>and by being you I am a better me,</w:t>
      </w:r>
    </w:p>
    <w:p>
      <w:r>
        <w:rPr>
          <w:rFonts w:ascii="Arial" w:hAnsi="Arial" w:eastAsia="Arial"/>
          <w:b w:val="0"/>
          <w:sz w:val="22"/>
        </w:rPr>
        <w:t>and with your words you are wise, funny, and witty,</w:t>
      </w:r>
    </w:p>
    <w:p>
      <w:r>
        <w:rPr>
          <w:rFonts w:ascii="Arial" w:hAnsi="Arial" w:eastAsia="Arial"/>
          <w:b w:val="0"/>
          <w:sz w:val="22"/>
        </w:rPr>
        <w:t>and in your uniqueness,</w:t>
      </w:r>
    </w:p>
    <w:p>
      <w:r>
        <w:rPr>
          <w:rFonts w:ascii="Arial" w:hAnsi="Arial" w:eastAsia="Arial"/>
          <w:b w:val="0"/>
          <w:sz w:val="22"/>
        </w:rPr>
        <w:t>there is an exquisite beauty that beguiles me,</w:t>
      </w:r>
    </w:p>
    <w:p>
      <w:r>
        <w:rPr>
          <w:rFonts w:ascii="Arial" w:hAnsi="Arial" w:eastAsia="Arial"/>
          <w:b w:val="0"/>
          <w:sz w:val="22"/>
        </w:rPr>
        <w:t>and how time flies,</w:t>
      </w:r>
    </w:p>
    <w:p>
      <w:r>
        <w:rPr>
          <w:rFonts w:ascii="Arial" w:hAnsi="Arial" w:eastAsia="Arial"/>
          <w:b w:val="0"/>
          <w:sz w:val="22"/>
        </w:rPr>
        <w:t>and how time flies when I am looking in your eyes,</w:t>
      </w:r>
    </w:p>
    <w:p>
      <w:r>
        <w:rPr>
          <w:rFonts w:ascii="Arial" w:hAnsi="Arial" w:eastAsia="Arial"/>
          <w:b w:val="0"/>
          <w:sz w:val="22"/>
        </w:rPr>
        <w:t>for you are so sublime to me.</w:t>
      </w:r>
    </w:p>
    <w:p>
      <w:r>
        <w:rPr>
          <w:rFonts w:ascii="Arial" w:hAnsi="Arial" w:eastAsia="Arial"/>
          <w:b w:val="0"/>
          <w:sz w:val="22"/>
        </w:rPr>
        <w:t>And yes, I am whole,</w:t>
      </w:r>
    </w:p>
    <w:p>
      <w:r>
        <w:rPr>
          <w:rFonts w:ascii="Arial" w:hAnsi="Arial" w:eastAsia="Arial"/>
          <w:b w:val="0"/>
          <w:sz w:val="22"/>
        </w:rPr>
        <w:t>because you take your time to understand me,</w:t>
      </w:r>
    </w:p>
    <w:p>
      <w:r>
        <w:rPr>
          <w:rFonts w:ascii="Arial" w:hAnsi="Arial" w:eastAsia="Arial"/>
          <w:b w:val="0"/>
          <w:sz w:val="22"/>
        </w:rPr>
        <w:t>and in your happiness,</w:t>
      </w:r>
    </w:p>
    <w:p>
      <w:r>
        <w:rPr>
          <w:rFonts w:ascii="Arial" w:hAnsi="Arial" w:eastAsia="Arial"/>
          <w:b w:val="0"/>
          <w:sz w:val="22"/>
        </w:rPr>
        <w:t>your happiness it reflects upon me,</w:t>
      </w:r>
    </w:p>
    <w:p>
      <w:r>
        <w:rPr>
          <w:rFonts w:ascii="Arial" w:hAnsi="Arial" w:eastAsia="Arial"/>
          <w:b w:val="0"/>
          <w:sz w:val="22"/>
        </w:rPr>
        <w:t>because with your graciousness,</w:t>
      </w:r>
    </w:p>
    <w:p>
      <w:r>
        <w:rPr>
          <w:rFonts w:ascii="Arial" w:hAnsi="Arial" w:eastAsia="Arial"/>
          <w:b w:val="0"/>
          <w:sz w:val="22"/>
        </w:rPr>
        <w:t>and your kisses my heart it pounds so rapidly,</w:t>
      </w:r>
    </w:p>
    <w:p>
      <w:r>
        <w:rPr>
          <w:rFonts w:ascii="Arial" w:hAnsi="Arial" w:eastAsia="Arial"/>
          <w:b w:val="0"/>
          <w:sz w:val="22"/>
        </w:rPr>
        <w:t>and with your touch,</w:t>
      </w:r>
    </w:p>
    <w:p>
      <w:r>
        <w:rPr>
          <w:rFonts w:ascii="Arial" w:hAnsi="Arial" w:eastAsia="Arial"/>
          <w:b w:val="0"/>
          <w:sz w:val="22"/>
        </w:rPr>
        <w:t>I am transcended to the stars and the heavens,</w:t>
      </w:r>
    </w:p>
    <w:p>
      <w:r>
        <w:rPr>
          <w:rFonts w:ascii="Arial" w:hAnsi="Arial" w:eastAsia="Arial"/>
          <w:b w:val="0"/>
          <w:sz w:val="22"/>
        </w:rPr>
        <w:t>and I am lost in you,</w:t>
      </w:r>
    </w:p>
    <w:p>
      <w:r>
        <w:rPr>
          <w:rFonts w:ascii="Arial" w:hAnsi="Arial" w:eastAsia="Arial"/>
          <w:b w:val="0"/>
          <w:sz w:val="22"/>
        </w:rPr>
        <w:t>and there is nowhere else that I would rather be,</w:t>
      </w:r>
    </w:p>
    <w:p>
      <w:r>
        <w:rPr>
          <w:rFonts w:ascii="Arial" w:hAnsi="Arial" w:eastAsia="Arial"/>
          <w:b w:val="0"/>
          <w:sz w:val="22"/>
        </w:rPr>
        <w:t>and with you beside me,</w:t>
      </w:r>
    </w:p>
    <w:p>
      <w:r>
        <w:rPr>
          <w:rFonts w:ascii="Arial" w:hAnsi="Arial" w:eastAsia="Arial"/>
          <w:b w:val="0"/>
          <w:sz w:val="22"/>
        </w:rPr>
        <w:t>I float aloft in my spirits, as if a butterfly upon the breeze,</w:t>
      </w:r>
    </w:p>
    <w:p>
      <w:r>
        <w:rPr>
          <w:rFonts w:ascii="Arial" w:hAnsi="Arial" w:eastAsia="Arial"/>
          <w:b w:val="0"/>
          <w:sz w:val="22"/>
        </w:rPr>
        <w:t>for in every little feeling, and in every emotion,</w:t>
      </w:r>
    </w:p>
    <w:p>
      <w:r>
        <w:rPr>
          <w:rFonts w:ascii="Arial" w:hAnsi="Arial" w:eastAsia="Arial"/>
          <w:b w:val="0"/>
          <w:sz w:val="22"/>
        </w:rPr>
        <w:t>there is magic in you and there is magic in me,</w:t>
      </w:r>
    </w:p>
    <w:p>
      <w:r>
        <w:rPr>
          <w:rFonts w:ascii="Arial" w:hAnsi="Arial" w:eastAsia="Arial"/>
          <w:b w:val="0"/>
          <w:sz w:val="22"/>
        </w:rPr>
        <w:t>and I have never been happier,</w:t>
      </w:r>
    </w:p>
    <w:p>
      <w:r>
        <w:rPr>
          <w:rFonts w:ascii="Arial" w:hAnsi="Arial" w:eastAsia="Arial"/>
          <w:b w:val="0"/>
          <w:sz w:val="22"/>
        </w:rPr>
        <w:t>for time by chance has brought me luck,</w:t>
      </w:r>
    </w:p>
    <w:p>
      <w:r>
        <w:rPr>
          <w:rFonts w:ascii="Arial" w:hAnsi="Arial" w:eastAsia="Arial"/>
          <w:b w:val="0"/>
          <w:sz w:val="22"/>
        </w:rPr>
        <w:t>and luckily brought you to me.</w:t>
      </w:r>
    </w:p>
    <w:p>
      <w:r>
        <w:rPr>
          <w:rFonts w:ascii="Arial" w:hAnsi="Arial" w:eastAsia="Arial"/>
          <w:b w:val="0"/>
          <w:sz w:val="22"/>
        </w:rPr>
        <w:t>And time has no meaning,</w:t>
      </w:r>
    </w:p>
    <w:p>
      <w:r>
        <w:rPr>
          <w:rFonts w:ascii="Arial" w:hAnsi="Arial" w:eastAsia="Arial"/>
          <w:b w:val="0"/>
          <w:sz w:val="22"/>
        </w:rPr>
        <w:t>when I am in your arms as we dance by the sea,</w:t>
      </w:r>
    </w:p>
    <w:p>
      <w:r>
        <w:rPr>
          <w:rFonts w:ascii="Arial" w:hAnsi="Arial" w:eastAsia="Arial"/>
          <w:b w:val="0"/>
          <w:sz w:val="22"/>
        </w:rPr>
        <w:t>for the power of love, it is the most beautiful thing,</w:t>
      </w:r>
    </w:p>
    <w:p>
      <w:r>
        <w:rPr>
          <w:rFonts w:ascii="Arial" w:hAnsi="Arial" w:eastAsia="Arial"/>
          <w:b w:val="0"/>
          <w:sz w:val="22"/>
        </w:rPr>
        <w:t>and I cannot think of anything more wonderful than love,</w:t>
      </w:r>
    </w:p>
    <w:p>
      <w:r>
        <w:rPr>
          <w:rFonts w:ascii="Arial" w:hAnsi="Arial" w:eastAsia="Arial"/>
          <w:b w:val="0"/>
          <w:sz w:val="22"/>
        </w:rPr>
        <w:t>for with you the world is a better place,</w:t>
      </w:r>
    </w:p>
    <w:p>
      <w:r>
        <w:rPr>
          <w:rFonts w:ascii="Arial" w:hAnsi="Arial" w:eastAsia="Arial"/>
          <w:b w:val="0"/>
          <w:sz w:val="22"/>
        </w:rPr>
        <w:t>and there is nothing more glorious,</w:t>
      </w:r>
    </w:p>
    <w:p>
      <w:r>
        <w:rPr>
          <w:rFonts w:ascii="Arial" w:hAnsi="Arial" w:eastAsia="Arial"/>
          <w:b w:val="0"/>
          <w:sz w:val="22"/>
        </w:rPr>
        <w:t>because love conquers all,</w:t>
      </w:r>
    </w:p>
    <w:p>
      <w:r>
        <w:rPr>
          <w:rFonts w:ascii="Arial" w:hAnsi="Arial" w:eastAsia="Arial"/>
          <w:b w:val="0"/>
          <w:sz w:val="22"/>
        </w:rPr>
        <w:t>and how inspiring it is and greater than the universe to me.</w:t>
      </w:r>
    </w:p>
    <w:p>
      <w:r>
        <w:rPr>
          <w:rFonts w:ascii="Arial" w:hAnsi="Arial" w:eastAsia="Arial"/>
          <w:b w:val="0"/>
          <w:sz w:val="22"/>
        </w:rPr>
        <w:t>And in the imagining of one's mind,</w:t>
      </w:r>
    </w:p>
    <w:p>
      <w:r>
        <w:rPr>
          <w:rFonts w:ascii="Arial" w:hAnsi="Arial" w:eastAsia="Arial"/>
          <w:b w:val="0"/>
          <w:sz w:val="22"/>
        </w:rPr>
        <w:t>it would take a lifetime to describe the feeling of love,</w:t>
      </w:r>
    </w:p>
    <w:p>
      <w:r>
        <w:rPr>
          <w:rFonts w:ascii="Arial" w:hAnsi="Arial" w:eastAsia="Arial"/>
          <w:b w:val="0"/>
          <w:sz w:val="22"/>
        </w:rPr>
        <w:t>but I would rather not waste time imagining,</w:t>
      </w:r>
    </w:p>
    <w:p>
      <w:r>
        <w:rPr>
          <w:rFonts w:ascii="Arial" w:hAnsi="Arial" w:eastAsia="Arial"/>
          <w:b w:val="0"/>
          <w:sz w:val="22"/>
        </w:rPr>
        <w:t>but your love and your kisses,</w:t>
      </w:r>
    </w:p>
    <w:p>
      <w:r>
        <w:rPr>
          <w:rFonts w:ascii="Arial" w:hAnsi="Arial" w:eastAsia="Arial"/>
          <w:b w:val="0"/>
          <w:sz w:val="22"/>
        </w:rPr>
        <w:t>are the only things that matter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