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Down the street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 sunny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heading down the street to the stream,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across the bridge,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stand and watch the water flowing past,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beautiful place amidst the flowers in the grass,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beautiful place under the overhanging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glorious a place it is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glorious this water that covers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in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water that nourishes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water that quenches our thirst,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water that we can swim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water we can float in as if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streams,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rivers and the oceans, and the seas,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especially the rivers,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powerful and strong that carry us along,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oceans and the seas,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whose waves we can bob up and down in so gently,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water whose power can give us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can take our lives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beautiful water,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cool, and clear,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also murky,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calming it is to stand here upon the bridge,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admiring this beauty in the breeze,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what would we be without water,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certainly not you and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