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Down the street</w:t>
      </w:r>
    </w:p>
    <w:p/>
    <w:p>
      <w:r>
        <w:rPr>
          <w:rFonts w:ascii="Arial" w:hAnsi="Arial" w:eastAsia="Arial"/>
          <w:b w:val="0"/>
          <w:sz w:val="22"/>
        </w:rPr>
        <w:t>Passing down the street where I used to live,</w:t>
      </w:r>
    </w:p>
    <w:p>
      <w:r>
        <w:rPr>
          <w:rFonts w:ascii="Arial" w:hAnsi="Arial" w:eastAsia="Arial"/>
          <w:b w:val="0"/>
          <w:sz w:val="22"/>
        </w:rPr>
        <w:t>so many things have changed.</w:t>
      </w:r>
    </w:p>
    <w:p>
      <w:r>
        <w:rPr>
          <w:rFonts w:ascii="Arial" w:hAnsi="Arial" w:eastAsia="Arial"/>
          <w:b w:val="0"/>
          <w:sz w:val="22"/>
        </w:rPr>
        <w:t>There is countless rubbish in the gutter,</w:t>
      </w:r>
    </w:p>
    <w:p>
      <w:r>
        <w:rPr>
          <w:rFonts w:ascii="Arial" w:hAnsi="Arial" w:eastAsia="Arial"/>
          <w:b w:val="0"/>
          <w:sz w:val="22"/>
        </w:rPr>
        <w:t>there are kids swearing almost,</w:t>
      </w:r>
    </w:p>
    <w:p>
      <w:r>
        <w:rPr>
          <w:rFonts w:ascii="Arial" w:hAnsi="Arial" w:eastAsia="Arial"/>
          <w:b w:val="0"/>
          <w:sz w:val="22"/>
        </w:rPr>
        <w:t>almost every other word they utter,</w:t>
      </w:r>
    </w:p>
    <w:p>
      <w:r>
        <w:rPr>
          <w:rFonts w:ascii="Arial" w:hAnsi="Arial" w:eastAsia="Arial"/>
          <w:b w:val="0"/>
          <w:sz w:val="22"/>
        </w:rPr>
        <w:t>and there are arguments in the street over money owed,</w:t>
      </w:r>
    </w:p>
    <w:p>
      <w:r>
        <w:rPr>
          <w:rFonts w:ascii="Arial" w:hAnsi="Arial" w:eastAsia="Arial"/>
          <w:b w:val="0"/>
          <w:sz w:val="22"/>
        </w:rPr>
        <w:t>and the buildings are in a state of de gentrification,</w:t>
      </w:r>
    </w:p>
    <w:p>
      <w:r>
        <w:rPr>
          <w:rFonts w:ascii="Arial" w:hAnsi="Arial" w:eastAsia="Arial"/>
          <w:b w:val="0"/>
          <w:sz w:val="22"/>
        </w:rPr>
        <w:t>through the poverty in this part of the nation,</w:t>
      </w:r>
    </w:p>
    <w:p>
      <w:r>
        <w:rPr>
          <w:rFonts w:ascii="Arial" w:hAnsi="Arial" w:eastAsia="Arial"/>
          <w:b w:val="0"/>
          <w:sz w:val="22"/>
        </w:rPr>
        <w:t>and there are people glued to their televisions,</w:t>
      </w:r>
    </w:p>
    <w:p>
      <w:r>
        <w:rPr>
          <w:rFonts w:ascii="Arial" w:hAnsi="Arial" w:eastAsia="Arial"/>
          <w:b w:val="0"/>
          <w:sz w:val="22"/>
        </w:rPr>
        <w:t>watching the talk show hosts,</w:t>
      </w:r>
    </w:p>
    <w:p>
      <w:r>
        <w:rPr>
          <w:rFonts w:ascii="Arial" w:hAnsi="Arial" w:eastAsia="Arial"/>
          <w:b w:val="0"/>
          <w:sz w:val="22"/>
        </w:rPr>
        <w:t>cheap entertainment,</w:t>
      </w:r>
    </w:p>
    <w:p>
      <w:r>
        <w:rPr>
          <w:rFonts w:ascii="Arial" w:hAnsi="Arial" w:eastAsia="Arial"/>
          <w:b w:val="0"/>
          <w:sz w:val="22"/>
        </w:rPr>
        <w:t>but what sickness it feeds the people with,</w:t>
      </w:r>
    </w:p>
    <w:p>
      <w:r>
        <w:rPr>
          <w:rFonts w:ascii="Arial" w:hAnsi="Arial" w:eastAsia="Arial"/>
          <w:b w:val="0"/>
          <w:sz w:val="22"/>
        </w:rPr>
        <w:t>and causes such zombie like fascination,</w:t>
      </w:r>
    </w:p>
    <w:p>
      <w:r>
        <w:rPr>
          <w:rFonts w:ascii="Arial" w:hAnsi="Arial" w:eastAsia="Arial"/>
          <w:b w:val="0"/>
          <w:sz w:val="22"/>
        </w:rPr>
        <w:t>and the dumbing down of a nation,</w:t>
      </w:r>
    </w:p>
    <w:p>
      <w:r>
        <w:rPr>
          <w:rFonts w:ascii="Arial" w:hAnsi="Arial" w:eastAsia="Arial"/>
          <w:b w:val="0"/>
          <w:sz w:val="22"/>
        </w:rPr>
        <w:t>and the depression,</w:t>
      </w:r>
    </w:p>
    <w:p>
      <w:r>
        <w:rPr>
          <w:rFonts w:ascii="Arial" w:hAnsi="Arial" w:eastAsia="Arial"/>
          <w:b w:val="0"/>
          <w:sz w:val="22"/>
        </w:rPr>
        <w:t>and the depravity that goes hand in hand,</w:t>
      </w:r>
    </w:p>
    <w:p>
      <w:r>
        <w:rPr>
          <w:rFonts w:ascii="Arial" w:hAnsi="Arial" w:eastAsia="Arial"/>
          <w:b w:val="0"/>
          <w:sz w:val="22"/>
        </w:rPr>
        <w:t>with the financial reality,</w:t>
      </w:r>
    </w:p>
    <w:p>
      <w:r>
        <w:rPr>
          <w:rFonts w:ascii="Arial" w:hAnsi="Arial" w:eastAsia="Arial"/>
          <w:b w:val="0"/>
          <w:sz w:val="22"/>
        </w:rPr>
        <w:t>a reality in these brexit days,</w:t>
      </w:r>
    </w:p>
    <w:p>
      <w:r>
        <w:rPr>
          <w:rFonts w:ascii="Arial" w:hAnsi="Arial" w:eastAsia="Arial"/>
          <w:b w:val="0"/>
          <w:sz w:val="22"/>
        </w:rPr>
        <w:t>caused by intolerance and racism,</w:t>
      </w:r>
    </w:p>
    <w:p>
      <w:r>
        <w:rPr>
          <w:rFonts w:ascii="Arial" w:hAnsi="Arial" w:eastAsia="Arial"/>
          <w:b w:val="0"/>
          <w:sz w:val="22"/>
        </w:rPr>
        <w:t>that through impatience was whipped up from hatred,</w:t>
      </w:r>
    </w:p>
    <w:p>
      <w:r>
        <w:rPr>
          <w:rFonts w:ascii="Arial" w:hAnsi="Arial" w:eastAsia="Arial"/>
          <w:b w:val="0"/>
          <w:sz w:val="22"/>
        </w:rPr>
        <w:t>and with such great vexation,</w:t>
      </w:r>
    </w:p>
    <w:p>
      <w:r>
        <w:rPr>
          <w:rFonts w:ascii="Arial" w:hAnsi="Arial" w:eastAsia="Arial"/>
          <w:b w:val="0"/>
          <w:sz w:val="22"/>
        </w:rPr>
        <w:t>and then,</w:t>
      </w:r>
    </w:p>
    <w:p>
      <w:r>
        <w:rPr>
          <w:rFonts w:ascii="Arial" w:hAnsi="Arial" w:eastAsia="Arial"/>
          <w:b w:val="0"/>
          <w:sz w:val="22"/>
        </w:rPr>
        <w:t>further down the street from where I stand,</w:t>
      </w:r>
    </w:p>
    <w:p>
      <w:r>
        <w:rPr>
          <w:rFonts w:ascii="Arial" w:hAnsi="Arial" w:eastAsia="Arial"/>
          <w:b w:val="0"/>
          <w:sz w:val="22"/>
        </w:rPr>
        <w:t>Mr Singh repairs the smashed window,</w:t>
      </w:r>
    </w:p>
    <w:p>
      <w:r>
        <w:rPr>
          <w:rFonts w:ascii="Arial" w:hAnsi="Arial" w:eastAsia="Arial"/>
          <w:b w:val="0"/>
          <w:sz w:val="22"/>
        </w:rPr>
        <w:t>of his newsagents’ shop,</w:t>
      </w:r>
    </w:p>
    <w:p>
      <w:r>
        <w:rPr>
          <w:rFonts w:ascii="Arial" w:hAnsi="Arial" w:eastAsia="Arial"/>
          <w:b w:val="0"/>
          <w:sz w:val="22"/>
        </w:rPr>
        <w:t>and cleans away the racist graffiti,</w:t>
      </w:r>
    </w:p>
    <w:p>
      <w:r>
        <w:rPr>
          <w:rFonts w:ascii="Arial" w:hAnsi="Arial" w:eastAsia="Arial"/>
          <w:b w:val="0"/>
          <w:sz w:val="22"/>
        </w:rPr>
        <w:t>with a sad look on his face,</w:t>
      </w:r>
    </w:p>
    <w:p>
      <w:r>
        <w:rPr>
          <w:rFonts w:ascii="Arial" w:hAnsi="Arial" w:eastAsia="Arial"/>
          <w:b w:val="0"/>
          <w:sz w:val="22"/>
        </w:rPr>
        <w:t>and a look of forlorn resignation as best as he can,</w:t>
      </w:r>
    </w:p>
    <w:p>
      <w:r>
        <w:rPr>
          <w:rFonts w:ascii="Arial" w:hAnsi="Arial" w:eastAsia="Arial"/>
          <w:b w:val="0"/>
          <w:sz w:val="22"/>
        </w:rPr>
        <w:t>and it is an awful shame,</w:t>
      </w:r>
    </w:p>
    <w:p>
      <w:r>
        <w:rPr>
          <w:rFonts w:ascii="Arial" w:hAnsi="Arial" w:eastAsia="Arial"/>
          <w:b w:val="0"/>
          <w:sz w:val="22"/>
        </w:rPr>
        <w:t>the suffering and the pain,</w:t>
      </w:r>
    </w:p>
    <w:p>
      <w:r>
        <w:rPr>
          <w:rFonts w:ascii="Arial" w:hAnsi="Arial" w:eastAsia="Arial"/>
          <w:b w:val="0"/>
          <w:sz w:val="22"/>
        </w:rPr>
        <w:t>for in the street where I used to live,</w:t>
      </w:r>
    </w:p>
    <w:p>
      <w:r>
        <w:rPr>
          <w:rFonts w:ascii="Arial" w:hAnsi="Arial" w:eastAsia="Arial"/>
          <w:b w:val="0"/>
          <w:sz w:val="22"/>
        </w:rPr>
        <w:t>oh, how things have changed,</w:t>
      </w:r>
    </w:p>
    <w:p>
      <w:r>
        <w:rPr>
          <w:rFonts w:ascii="Arial" w:hAnsi="Arial" w:eastAsia="Arial"/>
          <w:b w:val="0"/>
          <w:sz w:val="22"/>
        </w:rPr>
        <w:t>oh, how things have changed,</w:t>
      </w:r>
    </w:p>
    <w:p>
      <w:r>
        <w:rPr>
          <w:rFonts w:ascii="Arial" w:hAnsi="Arial" w:eastAsia="Arial"/>
          <w:b w:val="0"/>
          <w:sz w:val="22"/>
        </w:rPr>
        <w:t>but will things improve,</w:t>
      </w:r>
    </w:p>
    <w:p>
      <w:r>
        <w:rPr>
          <w:rFonts w:ascii="Arial" w:hAnsi="Arial" w:eastAsia="Arial"/>
          <w:b w:val="0"/>
          <w:sz w:val="22"/>
        </w:rPr>
        <w:t>and will things ever be the same?</w:t>
      </w:r>
    </w:p>
    <w:p>
      <w:r>
        <w:rPr>
          <w:rFonts w:ascii="Arial" w:hAnsi="Arial" w:eastAsia="Arial"/>
          <w:b w:val="0"/>
          <w:sz w:val="22"/>
        </w:rPr>
        <w:t>Who knows,</w:t>
      </w:r>
    </w:p>
    <w:p>
      <w:r>
        <w:rPr>
          <w:rFonts w:ascii="Arial" w:hAnsi="Arial" w:eastAsia="Arial"/>
          <w:b w:val="0"/>
          <w:sz w:val="22"/>
        </w:rPr>
        <w:t>but these things happen everywhere in the world,</w:t>
      </w:r>
    </w:p>
    <w:p>
      <w:r>
        <w:rPr>
          <w:rFonts w:ascii="Arial" w:hAnsi="Arial" w:eastAsia="Arial"/>
          <w:b w:val="0"/>
          <w:sz w:val="22"/>
        </w:rPr>
        <w:t>and capitalism is to blame.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