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Down the hill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Down the hill to the stream,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a gentle breeze blowing,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through the leaves in the trees,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 walk through the fields of grassy green,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sun it struggles to peer through the clouds,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for a sun beam,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for a sun beam,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light me and brighten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upon my walk in the freshest of airs,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I wander and where I roam, I do not care,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do not care,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long as I am amongst nature,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its beauty,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my mind is calm, and my heart is happy everywhere.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