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Down</w:t>
      </w:r>
    </w:p>
    <w:p/>
    <w:p>
      <w:r>
        <w:rPr>
          <w:rFonts w:ascii="Arial" w:hAnsi="Arial" w:eastAsia="Arial"/>
          <w:b w:val="0"/>
          <w:sz w:val="22"/>
        </w:rPr>
        <w:t>Down,</w:t>
      </w:r>
    </w:p>
    <w:p>
      <w:r>
        <w:rPr>
          <w:rFonts w:ascii="Arial" w:hAnsi="Arial" w:eastAsia="Arial"/>
          <w:b w:val="0"/>
          <w:sz w:val="22"/>
        </w:rPr>
        <w:t>down with a frown,</w:t>
      </w:r>
    </w:p>
    <w:p>
      <w:r>
        <w:rPr>
          <w:rFonts w:ascii="Arial" w:hAnsi="Arial" w:eastAsia="Arial"/>
          <w:b w:val="0"/>
          <w:sz w:val="22"/>
        </w:rPr>
        <w:t>yes, it is one of those days,</w:t>
      </w:r>
    </w:p>
    <w:p>
      <w:r>
        <w:rPr>
          <w:rFonts w:ascii="Arial" w:hAnsi="Arial" w:eastAsia="Arial"/>
          <w:b w:val="0"/>
          <w:sz w:val="22"/>
        </w:rPr>
        <w:t>where I feel like hanging upside down,</w:t>
      </w:r>
    </w:p>
    <w:p>
      <w:r>
        <w:rPr>
          <w:rFonts w:ascii="Arial" w:hAnsi="Arial" w:eastAsia="Arial"/>
          <w:b w:val="0"/>
          <w:sz w:val="22"/>
        </w:rPr>
        <w:t>where I can pretend to be happy,</w:t>
      </w:r>
    </w:p>
    <w:p>
      <w:r>
        <w:rPr>
          <w:rFonts w:ascii="Arial" w:hAnsi="Arial" w:eastAsia="Arial"/>
          <w:b w:val="0"/>
          <w:sz w:val="22"/>
        </w:rPr>
        <w:t>even if my misery is still there,</w:t>
      </w:r>
    </w:p>
    <w:p>
      <w:r>
        <w:rPr>
          <w:rFonts w:ascii="Arial" w:hAnsi="Arial" w:eastAsia="Arial"/>
          <w:b w:val="0"/>
          <w:sz w:val="22"/>
        </w:rPr>
        <w:t>yes, at least I wouldn't be in despair,</w:t>
      </w:r>
    </w:p>
    <w:p>
      <w:r>
        <w:rPr>
          <w:rFonts w:ascii="Arial" w:hAnsi="Arial" w:eastAsia="Arial"/>
          <w:b w:val="0"/>
          <w:sz w:val="22"/>
        </w:rPr>
        <w:t>and everyone would not run away at the sight of me,</w:t>
      </w:r>
    </w:p>
    <w:p>
      <w:r>
        <w:rPr>
          <w:rFonts w:ascii="Arial" w:hAnsi="Arial" w:eastAsia="Arial"/>
          <w:b w:val="0"/>
          <w:sz w:val="22"/>
        </w:rPr>
        <w:t>of me looking like a clown,</w:t>
      </w:r>
    </w:p>
    <w:p>
      <w:r>
        <w:rPr>
          <w:rFonts w:ascii="Arial" w:hAnsi="Arial" w:eastAsia="Arial"/>
          <w:b w:val="0"/>
          <w:sz w:val="22"/>
        </w:rPr>
        <w:t>yes, today,</w:t>
      </w:r>
    </w:p>
    <w:p>
      <w:r>
        <w:rPr>
          <w:rFonts w:ascii="Arial" w:hAnsi="Arial" w:eastAsia="Arial"/>
          <w:b w:val="0"/>
          <w:sz w:val="22"/>
        </w:rPr>
        <w:t>today I am down,</w:t>
      </w:r>
    </w:p>
    <w:p>
      <w:r>
        <w:rPr>
          <w:rFonts w:ascii="Arial" w:hAnsi="Arial" w:eastAsia="Arial"/>
          <w:b w:val="0"/>
          <w:sz w:val="22"/>
        </w:rPr>
        <w:t>down,</w:t>
      </w:r>
    </w:p>
    <w:p>
      <w:r>
        <w:rPr>
          <w:rFonts w:ascii="Arial" w:hAnsi="Arial" w:eastAsia="Arial"/>
          <w:b w:val="0"/>
          <w:sz w:val="22"/>
        </w:rPr>
        <w:t>down,</w:t>
      </w:r>
    </w:p>
    <w:p>
      <w:r>
        <w:rPr>
          <w:rFonts w:ascii="Arial" w:hAnsi="Arial" w:eastAsia="Arial"/>
          <w:b w:val="0"/>
          <w:sz w:val="22"/>
        </w:rPr>
        <w:t>and the blues they fill me,</w:t>
      </w:r>
    </w:p>
    <w:p>
      <w:r>
        <w:rPr>
          <w:rFonts w:ascii="Arial" w:hAnsi="Arial" w:eastAsia="Arial"/>
          <w:b w:val="0"/>
          <w:sz w:val="22"/>
        </w:rPr>
        <w:t>and far too regularly choose me,</w:t>
      </w:r>
    </w:p>
    <w:p>
      <w:r>
        <w:rPr>
          <w:rFonts w:ascii="Arial" w:hAnsi="Arial" w:eastAsia="Arial"/>
          <w:b w:val="0"/>
          <w:sz w:val="22"/>
        </w:rPr>
        <w:t>oh,</w:t>
      </w:r>
    </w:p>
    <w:p>
      <w:r>
        <w:rPr>
          <w:rFonts w:ascii="Arial" w:hAnsi="Arial" w:eastAsia="Arial"/>
          <w:b w:val="0"/>
          <w:sz w:val="22"/>
        </w:rPr>
        <w:t>today, I feel like hanging upside down,</w:t>
      </w:r>
    </w:p>
    <w:p>
      <w:r>
        <w:rPr>
          <w:rFonts w:ascii="Arial" w:hAnsi="Arial" w:eastAsia="Arial"/>
          <w:b w:val="0"/>
          <w:sz w:val="22"/>
        </w:rPr>
        <w:t>because it is making me frown,</w:t>
      </w:r>
    </w:p>
    <w:p>
      <w:r>
        <w:rPr>
          <w:rFonts w:ascii="Arial" w:hAnsi="Arial" w:eastAsia="Arial"/>
          <w:b w:val="0"/>
          <w:sz w:val="22"/>
        </w:rPr>
        <w:t>and it is not the way that it should be,</w:t>
      </w:r>
    </w:p>
    <w:p>
      <w:r>
        <w:rPr>
          <w:rFonts w:ascii="Arial" w:hAnsi="Arial" w:eastAsia="Arial"/>
          <w:b w:val="0"/>
          <w:sz w:val="22"/>
        </w:rPr>
        <w:t>because I try to live not miserably,</w:t>
      </w:r>
    </w:p>
    <w:p>
      <w:r>
        <w:rPr>
          <w:rFonts w:ascii="Arial" w:hAnsi="Arial" w:eastAsia="Arial"/>
          <w:b w:val="0"/>
          <w:sz w:val="22"/>
        </w:rPr>
        <w:t>but I am only moderately happy,</w:t>
      </w:r>
    </w:p>
    <w:p>
      <w:r>
        <w:rPr>
          <w:rFonts w:ascii="Arial" w:hAnsi="Arial" w:eastAsia="Arial"/>
          <w:b w:val="0"/>
          <w:sz w:val="22"/>
        </w:rPr>
        <w:t>and it is not the way that it should be,</w:t>
      </w:r>
    </w:p>
    <w:p>
      <w:r>
        <w:rPr>
          <w:rFonts w:ascii="Arial" w:hAnsi="Arial" w:eastAsia="Arial"/>
          <w:b w:val="0"/>
          <w:sz w:val="22"/>
        </w:rPr>
        <w:t>no,</w:t>
      </w:r>
    </w:p>
    <w:p>
      <w:r>
        <w:rPr>
          <w:rFonts w:ascii="Arial" w:hAnsi="Arial" w:eastAsia="Arial"/>
          <w:b w:val="0"/>
          <w:sz w:val="22"/>
        </w:rPr>
        <w:t>no,</w:t>
      </w:r>
    </w:p>
    <w:p>
      <w:r>
        <w:rPr>
          <w:rFonts w:ascii="Arial" w:hAnsi="Arial" w:eastAsia="Arial"/>
          <w:b w:val="0"/>
          <w:sz w:val="22"/>
        </w:rPr>
        <w:t>no,</w:t>
      </w:r>
    </w:p>
    <w:p>
      <w:r>
        <w:rPr>
          <w:rFonts w:ascii="Arial" w:hAnsi="Arial" w:eastAsia="Arial"/>
          <w:b w:val="0"/>
          <w:sz w:val="22"/>
        </w:rPr>
        <w:t>but it is this town that makes me frown,</w:t>
      </w:r>
    </w:p>
    <w:p>
      <w:r>
        <w:rPr>
          <w:rFonts w:ascii="Arial" w:hAnsi="Arial" w:eastAsia="Arial"/>
          <w:b w:val="0"/>
          <w:sz w:val="22"/>
        </w:rPr>
        <w:t>and I will have to put up with it for now,</w:t>
      </w:r>
    </w:p>
    <w:p>
      <w:r>
        <w:rPr>
          <w:rFonts w:ascii="Arial" w:hAnsi="Arial" w:eastAsia="Arial"/>
          <w:b w:val="0"/>
          <w:sz w:val="22"/>
        </w:rPr>
        <w:t>because there is no other choice,</w:t>
      </w:r>
    </w:p>
    <w:p>
      <w:r>
        <w:rPr>
          <w:rFonts w:ascii="Arial" w:hAnsi="Arial" w:eastAsia="Arial"/>
          <w:b w:val="0"/>
          <w:sz w:val="22"/>
        </w:rPr>
        <w:t>and because I am suitably employed, and annoyed,</w:t>
      </w:r>
    </w:p>
    <w:p>
      <w:r>
        <w:rPr>
          <w:rFonts w:ascii="Arial" w:hAnsi="Arial" w:eastAsia="Arial"/>
          <w:b w:val="0"/>
          <w:sz w:val="22"/>
        </w:rPr>
        <w:t>because the wages are bringing me down,</w:t>
      </w:r>
    </w:p>
    <w:p>
      <w:r>
        <w:rPr>
          <w:rFonts w:ascii="Arial" w:hAnsi="Arial" w:eastAsia="Arial"/>
          <w:b w:val="0"/>
          <w:sz w:val="22"/>
        </w:rPr>
        <w:t>and today I feel like hanging upside down,</w:t>
      </w:r>
    </w:p>
    <w:p>
      <w:r>
        <w:rPr>
          <w:rFonts w:ascii="Arial" w:hAnsi="Arial" w:eastAsia="Arial"/>
          <w:b w:val="0"/>
          <w:sz w:val="22"/>
        </w:rPr>
        <w:t>where I can pretend to be happy,</w:t>
      </w:r>
    </w:p>
    <w:p>
      <w:r>
        <w:rPr>
          <w:rFonts w:ascii="Arial" w:hAnsi="Arial" w:eastAsia="Arial"/>
          <w:b w:val="0"/>
          <w:sz w:val="22"/>
        </w:rPr>
        <w:t>even if my misery is still there,</w:t>
      </w:r>
    </w:p>
    <w:p>
      <w:r>
        <w:rPr>
          <w:rFonts w:ascii="Arial" w:hAnsi="Arial" w:eastAsia="Arial"/>
          <w:b w:val="0"/>
          <w:sz w:val="22"/>
        </w:rPr>
        <w:t>yes, in case people run away frightfully scared,</w:t>
      </w:r>
    </w:p>
    <w:p>
      <w:r>
        <w:rPr>
          <w:rFonts w:ascii="Arial" w:hAnsi="Arial" w:eastAsia="Arial"/>
          <w:b w:val="0"/>
          <w:sz w:val="22"/>
        </w:rPr>
        <w:t>and so, I'll play the blues on my stereo,</w:t>
      </w:r>
    </w:p>
    <w:p>
      <w:r>
        <w:rPr>
          <w:rFonts w:ascii="Arial" w:hAnsi="Arial" w:eastAsia="Arial"/>
          <w:b w:val="0"/>
          <w:sz w:val="22"/>
        </w:rPr>
        <w:t>and hang around and work upside down,</w:t>
      </w:r>
    </w:p>
    <w:p>
      <w:r>
        <w:rPr>
          <w:rFonts w:ascii="Arial" w:hAnsi="Arial" w:eastAsia="Arial"/>
          <w:b w:val="0"/>
          <w:sz w:val="22"/>
        </w:rPr>
        <w:t>until my wages rise,</w:t>
      </w:r>
    </w:p>
    <w:p>
      <w:r>
        <w:rPr>
          <w:rFonts w:ascii="Arial" w:hAnsi="Arial" w:eastAsia="Arial"/>
          <w:b w:val="0"/>
          <w:sz w:val="22"/>
        </w:rPr>
        <w:t>and the boss he treats me with friendlier eyes,</w:t>
      </w:r>
    </w:p>
    <w:p>
      <w:r>
        <w:rPr>
          <w:rFonts w:ascii="Arial" w:hAnsi="Arial" w:eastAsia="Arial"/>
          <w:b w:val="0"/>
          <w:sz w:val="22"/>
        </w:rPr>
        <w:t>and life does not want to make me cry,</w:t>
      </w:r>
    </w:p>
    <w:p>
      <w:r>
        <w:rPr>
          <w:rFonts w:ascii="Arial" w:hAnsi="Arial" w:eastAsia="Arial"/>
          <w:b w:val="0"/>
          <w:sz w:val="22"/>
        </w:rPr>
        <w:t>cry and sigh all the hours of the day,</w:t>
      </w:r>
    </w:p>
    <w:p>
      <w:r>
        <w:rPr>
          <w:rFonts w:ascii="Arial" w:hAnsi="Arial" w:eastAsia="Arial"/>
          <w:b w:val="0"/>
          <w:sz w:val="22"/>
        </w:rPr>
        <w:t>as they far too slowly go by,</w:t>
      </w:r>
    </w:p>
    <w:p>
      <w:r>
        <w:rPr>
          <w:rFonts w:ascii="Arial" w:hAnsi="Arial" w:eastAsia="Arial"/>
          <w:b w:val="0"/>
          <w:sz w:val="22"/>
        </w:rPr>
        <w:t>and my life miserably ebbs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