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Don't go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My friend, please don't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don't go to the land of winter and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stay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fill your heart with a gentle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 don't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stay a while, and let me make you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and laugh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sun comes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worn out and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little hazy from drinking the bottles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let us drink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red and white,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both will be fine,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and forget all our maladies in great style,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for you my friend, I wish for the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see you disappear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for our conversation to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don't go, please, don't leave and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land of winter and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stay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fill your heart with a gentle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our conversation meander,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and there 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laugh and joke,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missed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appreciate you being here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to me you are as a solid as an oak,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there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am I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that time does pass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drink this wine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forget the time whilst drinking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cheer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not the conversation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dawn of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sunlight is streaming through the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reflecting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warmth entering our bodies,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warming up our contented hearts.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