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 you feel</w:t>
      </w:r>
    </w:p>
    <w:p/>
    <w:p>
      <w:r>
        <w:rPr>
          <w:rFonts w:ascii="Arial" w:hAnsi="Arial" w:eastAsia="Arial"/>
          <w:b w:val="0"/>
          <w:sz w:val="22"/>
        </w:rPr>
        <w:t>Do you feel,</w:t>
      </w:r>
    </w:p>
    <w:p>
      <w:r>
        <w:rPr>
          <w:rFonts w:ascii="Arial" w:hAnsi="Arial" w:eastAsia="Arial"/>
          <w:b w:val="0"/>
          <w:sz w:val="22"/>
        </w:rPr>
        <w:t>you with the cold cold eyes,</w:t>
      </w:r>
    </w:p>
    <w:p>
      <w:r>
        <w:rPr>
          <w:rFonts w:ascii="Arial" w:hAnsi="Arial" w:eastAsia="Arial"/>
          <w:b w:val="0"/>
          <w:sz w:val="22"/>
        </w:rPr>
        <w:t>you with the cold cold eyes of steel,</w:t>
      </w:r>
    </w:p>
    <w:p>
      <w:r>
        <w:rPr>
          <w:rFonts w:ascii="Arial" w:hAnsi="Arial" w:eastAsia="Arial"/>
          <w:b w:val="0"/>
          <w:sz w:val="22"/>
        </w:rPr>
        <w:t>do you feel,</w:t>
      </w:r>
    </w:p>
    <w:p>
      <w:r>
        <w:rPr>
          <w:rFonts w:ascii="Arial" w:hAnsi="Arial" w:eastAsia="Arial"/>
          <w:b w:val="0"/>
          <w:sz w:val="22"/>
        </w:rPr>
        <w:t>I think not, but in this moment,</w:t>
      </w:r>
    </w:p>
    <w:p>
      <w:r>
        <w:rPr>
          <w:rFonts w:ascii="Arial" w:hAnsi="Arial" w:eastAsia="Arial"/>
          <w:b w:val="0"/>
          <w:sz w:val="22"/>
        </w:rPr>
        <w:t>the brutality in you is revealed,</w:t>
      </w:r>
    </w:p>
    <w:p>
      <w:r>
        <w:rPr>
          <w:rFonts w:ascii="Arial" w:hAnsi="Arial" w:eastAsia="Arial"/>
          <w:b w:val="0"/>
          <w:sz w:val="22"/>
        </w:rPr>
        <w:t>and I asked you for your opinion,</w:t>
      </w:r>
    </w:p>
    <w:p>
      <w:r>
        <w:rPr>
          <w:rFonts w:ascii="Arial" w:hAnsi="Arial" w:eastAsia="Arial"/>
          <w:b w:val="0"/>
          <w:sz w:val="22"/>
        </w:rPr>
        <w:t>and all I got was a blank stare,</w:t>
      </w:r>
    </w:p>
    <w:p>
      <w:r>
        <w:rPr>
          <w:rFonts w:ascii="Arial" w:hAnsi="Arial" w:eastAsia="Arial"/>
          <w:b w:val="0"/>
          <w:sz w:val="22"/>
        </w:rPr>
        <w:t>and the warmth in the air it disappeared,</w:t>
      </w:r>
    </w:p>
    <w:p>
      <w:r>
        <w:rPr>
          <w:rFonts w:ascii="Arial" w:hAnsi="Arial" w:eastAsia="Arial"/>
          <w:b w:val="0"/>
          <w:sz w:val="22"/>
        </w:rPr>
        <w:t>and it left an icy chill everywhere.</w:t>
      </w:r>
    </w:p>
    <w:p>
      <w:r>
        <w:rPr>
          <w:rFonts w:ascii="Arial" w:hAnsi="Arial" w:eastAsia="Arial"/>
          <w:b w:val="0"/>
          <w:sz w:val="22"/>
        </w:rPr>
        <w:t>So, do you feel,</w:t>
      </w:r>
    </w:p>
    <w:p>
      <w:r>
        <w:rPr>
          <w:rFonts w:ascii="Arial" w:hAnsi="Arial" w:eastAsia="Arial"/>
          <w:b w:val="0"/>
          <w:sz w:val="22"/>
        </w:rPr>
        <w:t>do you feel,</w:t>
      </w:r>
    </w:p>
    <w:p>
      <w:r>
        <w:rPr>
          <w:rFonts w:ascii="Arial" w:hAnsi="Arial" w:eastAsia="Arial"/>
          <w:b w:val="0"/>
          <w:sz w:val="22"/>
        </w:rPr>
        <w:t>because where is your compassion,</w:t>
      </w:r>
    </w:p>
    <w:p>
      <w:r>
        <w:rPr>
          <w:rFonts w:ascii="Arial" w:hAnsi="Arial" w:eastAsia="Arial"/>
          <w:b w:val="0"/>
          <w:sz w:val="22"/>
        </w:rPr>
        <w:t>yes where,</w:t>
      </w:r>
    </w:p>
    <w:p>
      <w:r>
        <w:rPr>
          <w:rFonts w:ascii="Arial" w:hAnsi="Arial" w:eastAsia="Arial"/>
          <w:b w:val="0"/>
          <w:sz w:val="22"/>
        </w:rPr>
        <w:t>because you on your salary,</w:t>
      </w:r>
    </w:p>
    <w:p>
      <w:r>
        <w:rPr>
          <w:rFonts w:ascii="Arial" w:hAnsi="Arial" w:eastAsia="Arial"/>
          <w:b w:val="0"/>
          <w:sz w:val="22"/>
        </w:rPr>
        <w:t>you do not share, and you do not care,</w:t>
      </w:r>
    </w:p>
    <w:p>
      <w:r>
        <w:rPr>
          <w:rFonts w:ascii="Arial" w:hAnsi="Arial" w:eastAsia="Arial"/>
          <w:b w:val="0"/>
          <w:sz w:val="22"/>
        </w:rPr>
        <w:t>and in your lack of emotion,</w:t>
      </w:r>
    </w:p>
    <w:p>
      <w:r>
        <w:rPr>
          <w:rFonts w:ascii="Arial" w:hAnsi="Arial" w:eastAsia="Arial"/>
          <w:b w:val="0"/>
          <w:sz w:val="22"/>
        </w:rPr>
        <w:t>your lack of feelings are not appealing,</w:t>
      </w:r>
    </w:p>
    <w:p>
      <w:r>
        <w:rPr>
          <w:rFonts w:ascii="Arial" w:hAnsi="Arial" w:eastAsia="Arial"/>
          <w:b w:val="0"/>
          <w:sz w:val="22"/>
        </w:rPr>
        <w:t>and I am ashamed of you,</w:t>
      </w:r>
    </w:p>
    <w:p>
      <w:r>
        <w:rPr>
          <w:rFonts w:ascii="Arial" w:hAnsi="Arial" w:eastAsia="Arial"/>
          <w:b w:val="0"/>
          <w:sz w:val="22"/>
        </w:rPr>
        <w:t>for the homeless people you give them abuse,</w:t>
      </w:r>
    </w:p>
    <w:p>
      <w:r>
        <w:rPr>
          <w:rFonts w:ascii="Arial" w:hAnsi="Arial" w:eastAsia="Arial"/>
          <w:b w:val="0"/>
          <w:sz w:val="22"/>
        </w:rPr>
        <w:t>and it makes me sick,</w:t>
      </w:r>
    </w:p>
    <w:p>
      <w:r>
        <w:rPr>
          <w:rFonts w:ascii="Arial" w:hAnsi="Arial" w:eastAsia="Arial"/>
          <w:b w:val="0"/>
          <w:sz w:val="22"/>
        </w:rPr>
        <w:t>and I wish for better from you,</w:t>
      </w:r>
    </w:p>
    <w:p>
      <w:r>
        <w:rPr>
          <w:rFonts w:ascii="Arial" w:hAnsi="Arial" w:eastAsia="Arial"/>
          <w:b w:val="0"/>
          <w:sz w:val="22"/>
        </w:rPr>
        <w:t>and I would not expect anything less,</w:t>
      </w:r>
    </w:p>
    <w:p>
      <w:r>
        <w:rPr>
          <w:rFonts w:ascii="Arial" w:hAnsi="Arial" w:eastAsia="Arial"/>
          <w:b w:val="0"/>
          <w:sz w:val="22"/>
        </w:rPr>
        <w:t>because you have been brought up to be spoiled,</w:t>
      </w:r>
    </w:p>
    <w:p>
      <w:r>
        <w:rPr>
          <w:rFonts w:ascii="Arial" w:hAnsi="Arial" w:eastAsia="Arial"/>
          <w:b w:val="0"/>
          <w:sz w:val="22"/>
        </w:rPr>
        <w:t>and you are greedy,</w:t>
      </w:r>
    </w:p>
    <w:p>
      <w:r>
        <w:rPr>
          <w:rFonts w:ascii="Arial" w:hAnsi="Arial" w:eastAsia="Arial"/>
          <w:b w:val="0"/>
          <w:sz w:val="22"/>
        </w:rPr>
        <w:t>and all you care about is money,</w:t>
      </w:r>
    </w:p>
    <w:p>
      <w:r>
        <w:rPr>
          <w:rFonts w:ascii="Arial" w:hAnsi="Arial" w:eastAsia="Arial"/>
          <w:b w:val="0"/>
          <w:sz w:val="22"/>
        </w:rPr>
        <w:t>but if it was your mother homeless on the streets,</w:t>
      </w:r>
    </w:p>
    <w:p>
      <w:r>
        <w:rPr>
          <w:rFonts w:ascii="Arial" w:hAnsi="Arial" w:eastAsia="Arial"/>
          <w:b w:val="0"/>
          <w:sz w:val="22"/>
        </w:rPr>
        <w:t>would you find it funny?</w:t>
      </w:r>
    </w:p>
    <w:p>
      <w:r>
        <w:rPr>
          <w:rFonts w:ascii="Arial" w:hAnsi="Arial" w:eastAsia="Arial"/>
          <w:b w:val="0"/>
          <w:sz w:val="22"/>
        </w:rPr>
        <w:t>I think not,</w:t>
      </w:r>
    </w:p>
    <w:p>
      <w:r>
        <w:rPr>
          <w:rFonts w:ascii="Arial" w:hAnsi="Arial" w:eastAsia="Arial"/>
          <w:b w:val="0"/>
          <w:sz w:val="22"/>
        </w:rPr>
        <w:t>but should not we wish people to be safe and happy,</w:t>
      </w:r>
    </w:p>
    <w:p>
      <w:r>
        <w:rPr>
          <w:rFonts w:ascii="Arial" w:hAnsi="Arial" w:eastAsia="Arial"/>
          <w:b w:val="0"/>
          <w:sz w:val="22"/>
        </w:rPr>
        <w:t>I do, and I wish you would feel the same way,</w:t>
      </w:r>
    </w:p>
    <w:p>
      <w:r>
        <w:rPr>
          <w:rFonts w:ascii="Arial" w:hAnsi="Arial" w:eastAsia="Arial"/>
          <w:b w:val="0"/>
          <w:sz w:val="22"/>
        </w:rPr>
        <w:t>yet with your eyes of cold cold steel,</w:t>
      </w:r>
    </w:p>
    <w:p>
      <w:r>
        <w:rPr>
          <w:rFonts w:ascii="Arial" w:hAnsi="Arial" w:eastAsia="Arial"/>
          <w:b w:val="0"/>
          <w:sz w:val="22"/>
        </w:rPr>
        <w:t>I think that never will be the day,</w:t>
      </w:r>
    </w:p>
    <w:p>
      <w:r>
        <w:rPr>
          <w:rFonts w:ascii="Arial" w:hAnsi="Arial" w:eastAsia="Arial"/>
          <w:b w:val="0"/>
          <w:sz w:val="22"/>
        </w:rPr>
        <w:t>never because you never feel anyway.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