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 not hold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 not hold me too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one that finds it easy to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words are never to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were bitter and twisted,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negative and malicious,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they've cut me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they have torn me to shreds,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truly feel like I have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beginning to form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no, no, do not try to hold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only have anger and the pain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of a mood to be verbose,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 verbal dexterity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your tears of regret,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come instantly,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anger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 back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tears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soft gentle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regret,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full of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full of the repercussions of your vicious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vicious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and vicious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cannot instantly wipe from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that have shattered my heart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have left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volcano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have left me ready to explode,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any further words that may utter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your wicked tongue,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would be so stupid to add more insults,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vicious words that you uttered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doubt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hours I expect,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countless expressions of remorse,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sorrowful regret until I soften,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complex love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often it teeters on a knifes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hard it is to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vicious words and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damage the heart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the battlefield of love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painful when love goes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mistrust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mistrust that won't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crucifying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those vicious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linger in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twist you up in such an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awfully they suffocate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kill you inside.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