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 not disturb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Do not disturb,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disturb,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am disturbed enough already,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ready to not be disturbed,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want to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unhappy,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is far too often the case,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disgrace,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will stay indoors,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finest wines,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stay away from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stay away from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that is the only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will find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is far too little peace in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much grief,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much grief,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it was not the case,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cannot keep up with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is far too frantic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 quite happily spend whole weekends,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bottles of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engrossed in books,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in my own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the only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 find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only place I can find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away from the human race.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