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Distillation</w:t>
      </w:r>
    </w:p>
    <w:p/>
    <w:p>
      <w:r>
        <w:rPr>
          <w:rFonts w:ascii="Arial" w:hAnsi="Arial" w:eastAsia="Arial"/>
          <w:b w:val="0"/>
          <w:sz w:val="22"/>
        </w:rPr>
        <w:t>You have distilled yourself into a form,</w:t>
      </w:r>
    </w:p>
    <w:p>
      <w:r>
        <w:rPr>
          <w:rFonts w:ascii="Arial" w:hAnsi="Arial" w:eastAsia="Arial"/>
          <w:b w:val="0"/>
          <w:sz w:val="22"/>
        </w:rPr>
        <w:t>you have been reborn, into a simpler form,</w:t>
      </w:r>
    </w:p>
    <w:p>
      <w:r>
        <w:rPr>
          <w:rFonts w:ascii="Arial" w:hAnsi="Arial" w:eastAsia="Arial"/>
          <w:b w:val="0"/>
          <w:sz w:val="22"/>
        </w:rPr>
        <w:t>because life is far too complicated,</w:t>
      </w:r>
    </w:p>
    <w:p>
      <w:r>
        <w:rPr>
          <w:rFonts w:ascii="Arial" w:hAnsi="Arial" w:eastAsia="Arial"/>
          <w:b w:val="0"/>
          <w:sz w:val="22"/>
        </w:rPr>
        <w:t>and the stress of the world,</w:t>
      </w:r>
    </w:p>
    <w:p>
      <w:r>
        <w:rPr>
          <w:rFonts w:ascii="Arial" w:hAnsi="Arial" w:eastAsia="Arial"/>
          <w:b w:val="0"/>
          <w:sz w:val="22"/>
        </w:rPr>
        <w:t>has annihilated the normal states of the norm,</w:t>
      </w:r>
    </w:p>
    <w:p>
      <w:r>
        <w:rPr>
          <w:rFonts w:ascii="Arial" w:hAnsi="Arial" w:eastAsia="Arial"/>
          <w:b w:val="0"/>
          <w:sz w:val="22"/>
        </w:rPr>
        <w:t>because in most of modern society’s reality,</w:t>
      </w:r>
    </w:p>
    <w:p>
      <w:r>
        <w:rPr>
          <w:rFonts w:ascii="Arial" w:hAnsi="Arial" w:eastAsia="Arial"/>
          <w:b w:val="0"/>
          <w:sz w:val="22"/>
        </w:rPr>
        <w:t>it is so pressurised,</w:t>
      </w:r>
    </w:p>
    <w:p>
      <w:r>
        <w:rPr>
          <w:rFonts w:ascii="Arial" w:hAnsi="Arial" w:eastAsia="Arial"/>
          <w:b w:val="0"/>
          <w:sz w:val="22"/>
        </w:rPr>
        <w:t>that you will find yourself, looking for the door,</w:t>
      </w:r>
    </w:p>
    <w:p>
      <w:r>
        <w:rPr>
          <w:rFonts w:ascii="Arial" w:hAnsi="Arial" w:eastAsia="Arial"/>
          <w:b w:val="0"/>
          <w:sz w:val="22"/>
        </w:rPr>
        <w:t>and for a place that was less pressured than before,</w:t>
      </w:r>
    </w:p>
    <w:p>
      <w:r>
        <w:rPr>
          <w:rFonts w:ascii="Arial" w:hAnsi="Arial" w:eastAsia="Arial"/>
          <w:b w:val="0"/>
          <w:sz w:val="22"/>
        </w:rPr>
        <w:t>and this fracturing of society,</w:t>
      </w:r>
    </w:p>
    <w:p>
      <w:r>
        <w:rPr>
          <w:rFonts w:ascii="Arial" w:hAnsi="Arial" w:eastAsia="Arial"/>
          <w:b w:val="0"/>
          <w:sz w:val="22"/>
        </w:rPr>
        <w:t>and the systems that are in place,</w:t>
      </w:r>
    </w:p>
    <w:p>
      <w:r>
        <w:rPr>
          <w:rFonts w:ascii="Arial" w:hAnsi="Arial" w:eastAsia="Arial"/>
          <w:b w:val="0"/>
          <w:sz w:val="22"/>
        </w:rPr>
        <w:t>it leads you to question the world's sanity.</w:t>
      </w:r>
    </w:p>
    <w:p>
      <w:r>
        <w:rPr>
          <w:rFonts w:ascii="Arial" w:hAnsi="Arial" w:eastAsia="Arial"/>
          <w:b w:val="0"/>
          <w:sz w:val="22"/>
        </w:rPr>
        <w:t>And when materialism drives debt,</w:t>
      </w:r>
    </w:p>
    <w:p>
      <w:r>
        <w:rPr>
          <w:rFonts w:ascii="Arial" w:hAnsi="Arial" w:eastAsia="Arial"/>
          <w:b w:val="0"/>
          <w:sz w:val="22"/>
        </w:rPr>
        <w:t>and suicides rise sky high, this crazy world will do its best,</w:t>
      </w:r>
    </w:p>
    <w:p>
      <w:r>
        <w:rPr>
          <w:rFonts w:ascii="Arial" w:hAnsi="Arial" w:eastAsia="Arial"/>
          <w:b w:val="0"/>
          <w:sz w:val="22"/>
        </w:rPr>
        <w:t>to drive you out of your mind,</w:t>
      </w:r>
    </w:p>
    <w:p>
      <w:r>
        <w:rPr>
          <w:rFonts w:ascii="Arial" w:hAnsi="Arial" w:eastAsia="Arial"/>
          <w:b w:val="0"/>
          <w:sz w:val="22"/>
        </w:rPr>
        <w:t>and life under these conditions is not worthwhile,</w:t>
      </w:r>
    </w:p>
    <w:p>
      <w:r>
        <w:rPr>
          <w:rFonts w:ascii="Arial" w:hAnsi="Arial" w:eastAsia="Arial"/>
          <w:b w:val="0"/>
          <w:sz w:val="22"/>
        </w:rPr>
        <w:t>and time to yourself you will rarely find,</w:t>
      </w:r>
    </w:p>
    <w:p>
      <w:r>
        <w:rPr>
          <w:rFonts w:ascii="Arial" w:hAnsi="Arial" w:eastAsia="Arial"/>
          <w:b w:val="0"/>
          <w:sz w:val="22"/>
        </w:rPr>
        <w:t>and in this modern crucible of the times,</w:t>
      </w:r>
    </w:p>
    <w:p>
      <w:r>
        <w:rPr>
          <w:rFonts w:ascii="Arial" w:hAnsi="Arial" w:eastAsia="Arial"/>
          <w:b w:val="0"/>
          <w:sz w:val="22"/>
        </w:rPr>
        <w:t>there is barely any life, just stress and strife,</w:t>
      </w:r>
    </w:p>
    <w:p>
      <w:r>
        <w:rPr>
          <w:rFonts w:ascii="Arial" w:hAnsi="Arial" w:eastAsia="Arial"/>
          <w:b w:val="0"/>
          <w:sz w:val="22"/>
        </w:rPr>
        <w:t>and all the troubles you could ever want and more,</w:t>
      </w:r>
    </w:p>
    <w:p>
      <w:r>
        <w:rPr>
          <w:rFonts w:ascii="Arial" w:hAnsi="Arial" w:eastAsia="Arial"/>
          <w:b w:val="0"/>
          <w:sz w:val="22"/>
        </w:rPr>
        <w:t>and so, you have distilled yourself into a form,</w:t>
      </w:r>
    </w:p>
    <w:p>
      <w:r>
        <w:rPr>
          <w:rFonts w:ascii="Arial" w:hAnsi="Arial" w:eastAsia="Arial"/>
          <w:b w:val="0"/>
          <w:sz w:val="22"/>
        </w:rPr>
        <w:t>and upon a tropical desert island you sit,</w:t>
      </w:r>
    </w:p>
    <w:p>
      <w:r>
        <w:rPr>
          <w:rFonts w:ascii="Arial" w:hAnsi="Arial" w:eastAsia="Arial"/>
          <w:b w:val="0"/>
          <w:sz w:val="22"/>
        </w:rPr>
        <w:t>far, far, away,</w:t>
      </w:r>
    </w:p>
    <w:p>
      <w:r>
        <w:rPr>
          <w:rFonts w:ascii="Arial" w:hAnsi="Arial" w:eastAsia="Arial"/>
          <w:b w:val="0"/>
          <w:sz w:val="22"/>
        </w:rPr>
        <w:t>and I cannot say I blame you,</w:t>
      </w:r>
    </w:p>
    <w:p>
      <w:r>
        <w:rPr>
          <w:rFonts w:ascii="Arial" w:hAnsi="Arial" w:eastAsia="Arial"/>
          <w:b w:val="0"/>
          <w:sz w:val="22"/>
        </w:rPr>
        <w:t>because in modern life,</w:t>
      </w:r>
    </w:p>
    <w:p>
      <w:r>
        <w:rPr>
          <w:rFonts w:ascii="Arial" w:hAnsi="Arial" w:eastAsia="Arial"/>
          <w:b w:val="0"/>
          <w:sz w:val="22"/>
        </w:rPr>
        <w:t>where is the magic,</w:t>
      </w:r>
    </w:p>
    <w:p>
      <w:r>
        <w:rPr>
          <w:rFonts w:ascii="Arial" w:hAnsi="Arial" w:eastAsia="Arial"/>
          <w:b w:val="0"/>
          <w:sz w:val="22"/>
        </w:rPr>
        <w:t>mostly vanished, because of the materialism that encompasses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