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Distance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distant from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do not seem to know who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seem so detached from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seem so detached and it cannot be good for your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you prance around and pretend to be someone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prance around and put on a frightful show,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playing the part of someone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well you play the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a shame that you do not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know your own mind or your own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 the show is 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show is over you will feel empty no doubt,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be 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having nothing inside is the usual state of affairs,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tears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seem to be permanently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sad sight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sad sight indeed,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see the darkness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haunting thing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only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happy drinking,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that is the only thing that takes you out of your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probably end your life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sprawled across the stage of life with a bottle in your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bottle,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will most likely be a sad end to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 matter what people tell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not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you will have killed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have never been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should have been more meaningful,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have never found a way to be truly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despite all the years that you have had,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despite all the seconds, the minutes,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hours, the days, the weeks,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months and the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consuming alcohol,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life will most likely be over in seconds flat,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surely, surely, there is more to life than that?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