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Disrobed of ignorance</w:t>
      </w:r>
    </w:p>
    <w:p/>
    <w:p>
      <w:r>
        <w:rPr>
          <w:rFonts w:ascii="Arial" w:hAnsi="Arial" w:eastAsia="Arial"/>
          <w:b w:val="0"/>
          <w:sz w:val="22"/>
        </w:rPr>
        <w:t>In the moment that you were caught,</w:t>
      </w:r>
    </w:p>
    <w:p>
      <w:r>
        <w:rPr>
          <w:rFonts w:ascii="Arial" w:hAnsi="Arial" w:eastAsia="Arial"/>
          <w:b w:val="0"/>
          <w:sz w:val="22"/>
        </w:rPr>
        <w:t>disrobed of ignorance,</w:t>
      </w:r>
    </w:p>
    <w:p>
      <w:r>
        <w:rPr>
          <w:rFonts w:ascii="Arial" w:hAnsi="Arial" w:eastAsia="Arial"/>
          <w:b w:val="0"/>
          <w:sz w:val="22"/>
        </w:rPr>
        <w:t>by intellectual thought,</w:t>
      </w:r>
    </w:p>
    <w:p>
      <w:r>
        <w:rPr>
          <w:rFonts w:ascii="Arial" w:hAnsi="Arial" w:eastAsia="Arial"/>
          <w:b w:val="0"/>
          <w:sz w:val="22"/>
        </w:rPr>
        <w:t>how the light it blinded you,</w:t>
      </w:r>
    </w:p>
    <w:p>
      <w:r>
        <w:rPr>
          <w:rFonts w:ascii="Arial" w:hAnsi="Arial" w:eastAsia="Arial"/>
          <w:b w:val="0"/>
          <w:sz w:val="22"/>
        </w:rPr>
        <w:t>in the aftermath of the moment,</w:t>
      </w:r>
    </w:p>
    <w:p>
      <w:r>
        <w:rPr>
          <w:rFonts w:ascii="Arial" w:hAnsi="Arial" w:eastAsia="Arial"/>
          <w:b w:val="0"/>
          <w:sz w:val="22"/>
        </w:rPr>
        <w:t>that you opened your mouth,</w:t>
      </w:r>
    </w:p>
    <w:p>
      <w:r>
        <w:rPr>
          <w:rFonts w:ascii="Arial" w:hAnsi="Arial" w:eastAsia="Arial"/>
          <w:b w:val="0"/>
          <w:sz w:val="22"/>
        </w:rPr>
        <w:t>and to an intellectual reply,</w:t>
      </w:r>
    </w:p>
    <w:p>
      <w:r>
        <w:rPr>
          <w:rFonts w:ascii="Arial" w:hAnsi="Arial" w:eastAsia="Arial"/>
          <w:b w:val="0"/>
          <w:sz w:val="22"/>
        </w:rPr>
        <w:t>you tried to speak,</w:t>
      </w:r>
    </w:p>
    <w:p>
      <w:r>
        <w:rPr>
          <w:rFonts w:ascii="Arial" w:hAnsi="Arial" w:eastAsia="Arial"/>
          <w:b w:val="0"/>
          <w:sz w:val="22"/>
        </w:rPr>
        <w:t>but no words came out,</w:t>
      </w:r>
    </w:p>
    <w:p>
      <w:r>
        <w:rPr>
          <w:rFonts w:ascii="Arial" w:hAnsi="Arial" w:eastAsia="Arial"/>
          <w:b w:val="0"/>
          <w:sz w:val="22"/>
        </w:rPr>
        <w:t>and as realization spread across your face,</w:t>
      </w:r>
    </w:p>
    <w:p>
      <w:r>
        <w:rPr>
          <w:rFonts w:ascii="Arial" w:hAnsi="Arial" w:eastAsia="Arial"/>
          <w:b w:val="0"/>
          <w:sz w:val="22"/>
        </w:rPr>
        <w:t>that the system was a failure,</w:t>
      </w:r>
    </w:p>
    <w:p>
      <w:r>
        <w:rPr>
          <w:rFonts w:ascii="Arial" w:hAnsi="Arial" w:eastAsia="Arial"/>
          <w:b w:val="0"/>
          <w:sz w:val="22"/>
        </w:rPr>
        <w:t>and should never have been put in place,</w:t>
      </w:r>
    </w:p>
    <w:p>
      <w:r>
        <w:rPr>
          <w:rFonts w:ascii="Arial" w:hAnsi="Arial" w:eastAsia="Arial"/>
          <w:b w:val="0"/>
          <w:sz w:val="22"/>
        </w:rPr>
        <w:t>you were shaken,</w:t>
      </w:r>
    </w:p>
    <w:p>
      <w:r>
        <w:rPr>
          <w:rFonts w:ascii="Arial" w:hAnsi="Arial" w:eastAsia="Arial"/>
          <w:b w:val="0"/>
          <w:sz w:val="22"/>
        </w:rPr>
        <w:t>for you for far too long,</w:t>
      </w:r>
    </w:p>
    <w:p>
      <w:r>
        <w:rPr>
          <w:rFonts w:ascii="Arial" w:hAnsi="Arial" w:eastAsia="Arial"/>
          <w:b w:val="0"/>
          <w:sz w:val="22"/>
        </w:rPr>
        <w:t>had been told who to follow,</w:t>
      </w:r>
    </w:p>
    <w:p>
      <w:r>
        <w:rPr>
          <w:rFonts w:ascii="Arial" w:hAnsi="Arial" w:eastAsia="Arial"/>
          <w:b w:val="0"/>
          <w:sz w:val="22"/>
        </w:rPr>
        <w:t>and which ways to do things,</w:t>
      </w:r>
    </w:p>
    <w:p>
      <w:r>
        <w:rPr>
          <w:rFonts w:ascii="Arial" w:hAnsi="Arial" w:eastAsia="Arial"/>
          <w:b w:val="0"/>
          <w:sz w:val="22"/>
        </w:rPr>
        <w:t>and that now is destroyed,</w:t>
      </w:r>
    </w:p>
    <w:p>
      <w:r>
        <w:rPr>
          <w:rFonts w:ascii="Arial" w:hAnsi="Arial" w:eastAsia="Arial"/>
          <w:b w:val="0"/>
          <w:sz w:val="22"/>
        </w:rPr>
        <w:t>and consigned to the bin of history,</w:t>
      </w:r>
    </w:p>
    <w:p>
      <w:r>
        <w:rPr>
          <w:rFonts w:ascii="Arial" w:hAnsi="Arial" w:eastAsia="Arial"/>
          <w:b w:val="0"/>
          <w:sz w:val="22"/>
        </w:rPr>
        <w:t>where it should have been all along,</w:t>
      </w:r>
    </w:p>
    <w:p>
      <w:r>
        <w:rPr>
          <w:rFonts w:ascii="Arial" w:hAnsi="Arial" w:eastAsia="Arial"/>
          <w:b w:val="0"/>
          <w:sz w:val="22"/>
        </w:rPr>
        <w:t>and I am sure when you think of it,</w:t>
      </w:r>
    </w:p>
    <w:p>
      <w:r>
        <w:rPr>
          <w:rFonts w:ascii="Arial" w:hAnsi="Arial" w:eastAsia="Arial"/>
          <w:b w:val="0"/>
          <w:sz w:val="22"/>
        </w:rPr>
        <w:t>you will realise for years,</w:t>
      </w:r>
    </w:p>
    <w:p>
      <w:r>
        <w:rPr>
          <w:rFonts w:ascii="Arial" w:hAnsi="Arial" w:eastAsia="Arial"/>
          <w:b w:val="0"/>
          <w:sz w:val="22"/>
        </w:rPr>
        <w:t>you could not think for yourself,</w:t>
      </w:r>
    </w:p>
    <w:p>
      <w:r>
        <w:rPr>
          <w:rFonts w:ascii="Arial" w:hAnsi="Arial" w:eastAsia="Arial"/>
          <w:b w:val="0"/>
          <w:sz w:val="22"/>
        </w:rPr>
        <w:t>for you were helpless, and conditioned, and fed untruths,</w:t>
      </w:r>
    </w:p>
    <w:p>
      <w:r>
        <w:rPr>
          <w:rFonts w:ascii="Arial" w:hAnsi="Arial" w:eastAsia="Arial"/>
          <w:b w:val="0"/>
          <w:sz w:val="22"/>
        </w:rPr>
        <w:t>but after the shell shock has gone,</w:t>
      </w:r>
    </w:p>
    <w:p>
      <w:r>
        <w:rPr>
          <w:rFonts w:ascii="Arial" w:hAnsi="Arial" w:eastAsia="Arial"/>
          <w:b w:val="0"/>
          <w:sz w:val="22"/>
        </w:rPr>
        <w:t>educate yourself better,</w:t>
      </w:r>
    </w:p>
    <w:p>
      <w:r>
        <w:rPr>
          <w:rFonts w:ascii="Arial" w:hAnsi="Arial" w:eastAsia="Arial"/>
          <w:b w:val="0"/>
          <w:sz w:val="22"/>
        </w:rPr>
        <w:t>and you will understand,</w:t>
      </w:r>
    </w:p>
    <w:p>
      <w:r>
        <w:rPr>
          <w:rFonts w:ascii="Arial" w:hAnsi="Arial" w:eastAsia="Arial"/>
          <w:b w:val="0"/>
          <w:sz w:val="22"/>
        </w:rPr>
        <w:t>why the world suffered,</w:t>
      </w:r>
    </w:p>
    <w:p>
      <w:r>
        <w:rPr>
          <w:rFonts w:ascii="Arial" w:hAnsi="Arial" w:eastAsia="Arial"/>
          <w:b w:val="0"/>
          <w:sz w:val="22"/>
        </w:rPr>
        <w:t>because of ignorance,</w:t>
      </w:r>
    </w:p>
    <w:p>
      <w:r>
        <w:rPr>
          <w:rFonts w:ascii="Arial" w:hAnsi="Arial" w:eastAsia="Arial"/>
          <w:b w:val="0"/>
          <w:sz w:val="22"/>
        </w:rPr>
        <w:t>and the lack of clarity of thought,</w:t>
      </w:r>
    </w:p>
    <w:p>
      <w:r>
        <w:rPr>
          <w:rFonts w:ascii="Arial" w:hAnsi="Arial" w:eastAsia="Arial"/>
          <w:b w:val="0"/>
          <w:sz w:val="22"/>
        </w:rPr>
        <w:t>and you will understand,</w:t>
      </w:r>
    </w:p>
    <w:p>
      <w:r>
        <w:rPr>
          <w:rFonts w:ascii="Arial" w:hAnsi="Arial" w:eastAsia="Arial"/>
          <w:b w:val="0"/>
          <w:sz w:val="22"/>
        </w:rPr>
        <w:t>why people were mistreated,</w:t>
      </w:r>
    </w:p>
    <w:p>
      <w:r>
        <w:rPr>
          <w:rFonts w:ascii="Arial" w:hAnsi="Arial" w:eastAsia="Arial"/>
          <w:b w:val="0"/>
          <w:sz w:val="22"/>
        </w:rPr>
        <w:t>and why people mistreated each other,</w:t>
      </w:r>
    </w:p>
    <w:p>
      <w:r>
        <w:rPr>
          <w:rFonts w:ascii="Arial" w:hAnsi="Arial" w:eastAsia="Arial"/>
          <w:b w:val="0"/>
          <w:sz w:val="22"/>
        </w:rPr>
        <w:t>and problems were left unsolved,</w:t>
      </w:r>
    </w:p>
    <w:p>
      <w:r>
        <w:rPr>
          <w:rFonts w:ascii="Arial" w:hAnsi="Arial" w:eastAsia="Arial"/>
          <w:b w:val="0"/>
          <w:sz w:val="22"/>
        </w:rPr>
        <w:t>for you were misguided,</w:t>
      </w:r>
    </w:p>
    <w:p>
      <w:r>
        <w:rPr>
          <w:rFonts w:ascii="Arial" w:hAnsi="Arial" w:eastAsia="Arial"/>
          <w:b w:val="0"/>
          <w:sz w:val="22"/>
        </w:rPr>
        <w:t>and lead by peer pressure,</w:t>
      </w:r>
    </w:p>
    <w:p>
      <w:r>
        <w:rPr>
          <w:rFonts w:ascii="Arial" w:hAnsi="Arial" w:eastAsia="Arial"/>
          <w:b w:val="0"/>
          <w:sz w:val="22"/>
        </w:rPr>
        <w:t>and by people with silver tongues,</w:t>
      </w:r>
    </w:p>
    <w:p>
      <w:r>
        <w:rPr>
          <w:rFonts w:ascii="Arial" w:hAnsi="Arial" w:eastAsia="Arial"/>
          <w:b w:val="0"/>
          <w:sz w:val="22"/>
        </w:rPr>
        <w:t>people who accomplished nothing,</w:t>
      </w:r>
    </w:p>
    <w:p>
      <w:r>
        <w:rPr>
          <w:rFonts w:ascii="Arial" w:hAnsi="Arial" w:eastAsia="Arial"/>
          <w:b w:val="0"/>
          <w:sz w:val="22"/>
        </w:rPr>
        <w:t>now isn't it time,</w:t>
      </w:r>
    </w:p>
    <w:p>
      <w:r>
        <w:rPr>
          <w:rFonts w:ascii="Arial" w:hAnsi="Arial" w:eastAsia="Arial"/>
          <w:b w:val="0"/>
          <w:sz w:val="22"/>
        </w:rPr>
        <w:t>isn’t it time to right the wrongs?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