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Disease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Money,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disease,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closed shops,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money not coming 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prices rising,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money going out, people not working,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things not as they used to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half a million people dead worldwide,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millions of people grieving,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billions and billions of pounds lost,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millions of jobs lost,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people not working,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tens of thousands of jobs lost permanently,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lost because someone was not as clean,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as hygienic as they should have been,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here we are, unfortunately,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here we are with COVID-19,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COVID-19.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