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Diplomacy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Diplomacy is such a difficult balancing act,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heady path,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 greatest heights,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treading so gently,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requires such tact,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but, how do you restrain yourself,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train yourself not to react,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the minds of war,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are in other people’s heads,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and, in a rut, and set so far back,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when the world is dangling on an edge,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do you face the facts?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 whiles of your ways,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learning of your 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bombs lay awaiting upon their racks.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