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Dilettante misfits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We dilettante misfits,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wake up to kiss the blank pages with our pens,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minds and fingertips,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minds and fingertips hoping for a sunny day to inspire,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hope pull things from the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hope to reorganise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them play out as best we can,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the words flow sweetly like honey drips,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our words appear from who knows 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words given out maybe by the Gods,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heavens high up there,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great it is to write and to share,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great it is to create such beautifully ethereal,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poetic,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bombastic and dramatic lines,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 read them 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the sound float from our mouths into ours,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others 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be appreciated,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over which cogitated,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hopefully leaving others satiated,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yet wanting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how beautiful words can sound,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beautiful they can sound,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so much rhyming and rhythm,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silky but warm like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giving when we read,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giving all, all we can to the intonation,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our elocution,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our craft honed in time and with dedication,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no stress no mess beautiful life in words,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words to inspire and to feed the imagination,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words with such power to leave the poem,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memorised in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warm smiles everywhere,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dilettante misfits pulling words from an invisible ocean,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we work hard crafting them with dedication and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devotion,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we work hard filling out the pages,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pages with such lyrical motion,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such beautiful words,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created from all the letters of the alphabet,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 simple,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 extremely complex,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great words,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well-chosen words,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words to be shared upon all subjects and devoured,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words that leave us with smiles on our faces,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others in great happiness,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our words hopefully gratefully appreciated everywhere.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