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Dilapidated state of mind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dilapidated state of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easy it is to relax,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watch the world go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a dilapidated state of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the thoughts struggle to form themselves,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the brow,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furrows at the passing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in a dilapidated state of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numb you are with the cares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unsettling is the state that you find yourself 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bedraggled,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frazzled you are by the daily grind,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the daily grind,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eats away at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erodes at your thoughts,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viciousness,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cannot relax,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empty you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this numb state,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sit vacantly,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your thoughts are dispelled,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little energy that you have,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sit in a daze, trying to think of nothing,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nothing at all, for life has set you back,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while you try to recover,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even if you have all the wealth in the world, or no money,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good is a stressful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it destroys your health?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www.poetry247365.com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