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Did you know her</w:t>
      </w:r>
    </w:p>
    <w:p/>
    <w:p>
      <w:r>
        <w:rPr>
          <w:rFonts w:ascii="Arial" w:hAnsi="Arial" w:eastAsia="Arial"/>
          <w:b w:val="0"/>
          <w:sz w:val="22"/>
        </w:rPr>
        <w:t>Did you know her, did you know her well,</w:t>
      </w:r>
    </w:p>
    <w:p>
      <w:r>
        <w:rPr>
          <w:rFonts w:ascii="Arial" w:hAnsi="Arial" w:eastAsia="Arial"/>
          <w:b w:val="0"/>
          <w:sz w:val="22"/>
        </w:rPr>
        <w:t>a body is being carried in a body bag,</w:t>
      </w:r>
    </w:p>
    <w:p>
      <w:r>
        <w:rPr>
          <w:rFonts w:ascii="Arial" w:hAnsi="Arial" w:eastAsia="Arial"/>
          <w:b w:val="0"/>
          <w:sz w:val="22"/>
        </w:rPr>
        <w:t>by the roadside as the traffic swells,</w:t>
      </w:r>
    </w:p>
    <w:p>
      <w:r>
        <w:rPr>
          <w:rFonts w:ascii="Arial" w:hAnsi="Arial" w:eastAsia="Arial"/>
          <w:b w:val="0"/>
          <w:sz w:val="22"/>
        </w:rPr>
        <w:t>did you know her, did you know her well says the woman,</w:t>
      </w:r>
    </w:p>
    <w:p>
      <w:r>
        <w:rPr>
          <w:rFonts w:ascii="Arial" w:hAnsi="Arial" w:eastAsia="Arial"/>
          <w:b w:val="0"/>
          <w:sz w:val="22"/>
        </w:rPr>
        <w:t>to another woman with tears in her eyes,</w:t>
      </w:r>
    </w:p>
    <w:p>
      <w:r>
        <w:rPr>
          <w:rFonts w:ascii="Arial" w:hAnsi="Arial" w:eastAsia="Arial"/>
          <w:b w:val="0"/>
          <w:sz w:val="22"/>
        </w:rPr>
        <w:t>a woman shocked and surprised and traumatised,</w:t>
      </w:r>
    </w:p>
    <w:p>
      <w:r>
        <w:rPr>
          <w:rFonts w:ascii="Arial" w:hAnsi="Arial" w:eastAsia="Arial"/>
          <w:b w:val="0"/>
          <w:sz w:val="22"/>
        </w:rPr>
        <w:t>traumatised to see someone killed,</w:t>
      </w:r>
    </w:p>
    <w:p>
      <w:r>
        <w:rPr>
          <w:rFonts w:ascii="Arial" w:hAnsi="Arial" w:eastAsia="Arial"/>
          <w:b w:val="0"/>
          <w:sz w:val="22"/>
        </w:rPr>
        <w:t>and run over in front of her eyes,</w:t>
      </w:r>
    </w:p>
    <w:p>
      <w:r>
        <w:rPr>
          <w:rFonts w:ascii="Arial" w:hAnsi="Arial" w:eastAsia="Arial"/>
          <w:b w:val="0"/>
          <w:sz w:val="22"/>
        </w:rPr>
        <w:t>someone she did not know very well,</w:t>
      </w:r>
    </w:p>
    <w:p>
      <w:r>
        <w:rPr>
          <w:rFonts w:ascii="Arial" w:hAnsi="Arial" w:eastAsia="Arial"/>
          <w:b w:val="0"/>
          <w:sz w:val="22"/>
        </w:rPr>
        <w:t>but death is death,</w:t>
      </w:r>
    </w:p>
    <w:p>
      <w:r>
        <w:rPr>
          <w:rFonts w:ascii="Arial" w:hAnsi="Arial" w:eastAsia="Arial"/>
          <w:b w:val="0"/>
          <w:sz w:val="22"/>
        </w:rPr>
        <w:t>and numbness and shock descends upon you so quickly,</w:t>
      </w:r>
    </w:p>
    <w:p>
      <w:r>
        <w:rPr>
          <w:rFonts w:ascii="Arial" w:hAnsi="Arial" w:eastAsia="Arial"/>
          <w:b w:val="0"/>
          <w:sz w:val="22"/>
        </w:rPr>
        <w:t>and we all have our own tales to tell,</w:t>
      </w:r>
    </w:p>
    <w:p>
      <w:r>
        <w:rPr>
          <w:rFonts w:ascii="Arial" w:hAnsi="Arial" w:eastAsia="Arial"/>
          <w:b w:val="0"/>
          <w:sz w:val="22"/>
        </w:rPr>
        <w:t>and how much of the world I wonder,</w:t>
      </w:r>
    </w:p>
    <w:p>
      <w:r>
        <w:rPr>
          <w:rFonts w:ascii="Arial" w:hAnsi="Arial" w:eastAsia="Arial"/>
          <w:b w:val="0"/>
          <w:sz w:val="22"/>
        </w:rPr>
        <w:t>is going through the same,</w:t>
      </w:r>
    </w:p>
    <w:p>
      <w:r>
        <w:rPr>
          <w:rFonts w:ascii="Arial" w:hAnsi="Arial" w:eastAsia="Arial"/>
          <w:b w:val="0"/>
          <w:sz w:val="22"/>
        </w:rPr>
        <w:t>the same thing at any one time,</w:t>
      </w:r>
    </w:p>
    <w:p>
      <w:r>
        <w:rPr>
          <w:rFonts w:ascii="Arial" w:hAnsi="Arial" w:eastAsia="Arial"/>
          <w:b w:val="0"/>
          <w:sz w:val="22"/>
        </w:rPr>
        <w:t>going through hell,</w:t>
      </w:r>
    </w:p>
    <w:p>
      <w:r>
        <w:rPr>
          <w:rFonts w:ascii="Arial" w:hAnsi="Arial" w:eastAsia="Arial"/>
          <w:b w:val="0"/>
          <w:sz w:val="22"/>
        </w:rPr>
        <w:t>and how we all wish we could prolong death,</w:t>
      </w:r>
    </w:p>
    <w:p>
      <w:r>
        <w:rPr>
          <w:rFonts w:ascii="Arial" w:hAnsi="Arial" w:eastAsia="Arial"/>
          <w:b w:val="0"/>
          <w:sz w:val="22"/>
        </w:rPr>
        <w:t>but unfortunately, unfortunately, it is not going very well.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