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Despatched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Despatched with a knife,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blood on the streets and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tears later in mothers and fathers,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siblings and relatives’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stab, stab, quick,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run away a coward flees, someone dies.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Despatched with a gun.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Despatched with a knife,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shot and stabbed in the cities,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towns where it is the scourge of modern life.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despatched with a gun.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Despatched with a knife,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people looking to make money quick.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Societies assassins with no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humanity writ large in their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