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Desert</w:t>
      </w:r>
    </w:p>
    <w:p/>
    <w:p>
      <w:r>
        <w:rPr>
          <w:rFonts w:ascii="Arial" w:hAnsi="Arial" w:eastAsia="Arial"/>
          <w:b w:val="0"/>
          <w:sz w:val="22"/>
        </w:rPr>
        <w:t>Please, kindly bring me some water for I am a little parched,</w:t>
      </w:r>
    </w:p>
    <w:p>
      <w:r>
        <w:rPr>
          <w:rFonts w:ascii="Arial" w:hAnsi="Arial" w:eastAsia="Arial"/>
          <w:b w:val="0"/>
          <w:sz w:val="22"/>
        </w:rPr>
        <w:t>for the world is in a desert, and I am all cried out,</w:t>
      </w:r>
    </w:p>
    <w:p>
      <w:r>
        <w:rPr>
          <w:rFonts w:ascii="Arial" w:hAnsi="Arial" w:eastAsia="Arial"/>
          <w:b w:val="0"/>
          <w:sz w:val="22"/>
        </w:rPr>
        <w:t>but how long will this desert,</w:t>
      </w:r>
    </w:p>
    <w:p>
      <w:r>
        <w:rPr>
          <w:rFonts w:ascii="Arial" w:hAnsi="Arial" w:eastAsia="Arial"/>
          <w:b w:val="0"/>
          <w:sz w:val="22"/>
        </w:rPr>
        <w:t>this desert of Ill thought and hatred and wastage last,</w:t>
      </w:r>
    </w:p>
    <w:p>
      <w:r>
        <w:rPr>
          <w:rFonts w:ascii="Arial" w:hAnsi="Arial" w:eastAsia="Arial"/>
          <w:b w:val="0"/>
          <w:sz w:val="22"/>
        </w:rPr>
        <w:t>please, kindly bring me some water for I am a little parched,</w:t>
      </w:r>
    </w:p>
    <w:p>
      <w:r>
        <w:rPr>
          <w:rFonts w:ascii="Arial" w:hAnsi="Arial" w:eastAsia="Arial"/>
          <w:b w:val="0"/>
          <w:sz w:val="22"/>
        </w:rPr>
        <w:t>yes, please, kindly bring me some water,</w:t>
      </w:r>
    </w:p>
    <w:p>
      <w:r>
        <w:rPr>
          <w:rFonts w:ascii="Arial" w:hAnsi="Arial" w:eastAsia="Arial"/>
          <w:b w:val="0"/>
          <w:sz w:val="22"/>
        </w:rPr>
        <w:t>and sit a while with me,</w:t>
      </w:r>
    </w:p>
    <w:p>
      <w:r>
        <w:rPr>
          <w:rFonts w:ascii="Arial" w:hAnsi="Arial" w:eastAsia="Arial"/>
          <w:b w:val="0"/>
          <w:sz w:val="22"/>
        </w:rPr>
        <w:t>and tell me a story from your heart,</w:t>
      </w:r>
    </w:p>
    <w:p>
      <w:r>
        <w:rPr>
          <w:rFonts w:ascii="Arial" w:hAnsi="Arial" w:eastAsia="Arial"/>
          <w:b w:val="0"/>
          <w:sz w:val="22"/>
        </w:rPr>
        <w:t>for I am a little jaded by the world,</w:t>
      </w:r>
    </w:p>
    <w:p>
      <w:r>
        <w:rPr>
          <w:rFonts w:ascii="Arial" w:hAnsi="Arial" w:eastAsia="Arial"/>
          <w:b w:val="0"/>
          <w:sz w:val="22"/>
        </w:rPr>
        <w:t>so please enlighten me and brighten me my friend,</w:t>
      </w:r>
    </w:p>
    <w:p>
      <w:r>
        <w:rPr>
          <w:rFonts w:ascii="Arial" w:hAnsi="Arial" w:eastAsia="Arial"/>
          <w:b w:val="0"/>
          <w:sz w:val="22"/>
        </w:rPr>
        <w:t>and let us sit by the campfire under the stars,</w:t>
      </w:r>
    </w:p>
    <w:p>
      <w:r>
        <w:rPr>
          <w:rFonts w:ascii="Arial" w:hAnsi="Arial" w:eastAsia="Arial"/>
          <w:b w:val="0"/>
          <w:sz w:val="22"/>
        </w:rPr>
        <w:t>for there is a magic in your eyes,</w:t>
      </w:r>
    </w:p>
    <w:p>
      <w:r>
        <w:rPr>
          <w:rFonts w:ascii="Arial" w:hAnsi="Arial" w:eastAsia="Arial"/>
          <w:b w:val="0"/>
          <w:sz w:val="22"/>
        </w:rPr>
        <w:t>and there is a sadness in my heart,</w:t>
      </w:r>
    </w:p>
    <w:p>
      <w:r>
        <w:rPr>
          <w:rFonts w:ascii="Arial" w:hAnsi="Arial" w:eastAsia="Arial"/>
          <w:b w:val="0"/>
          <w:sz w:val="22"/>
        </w:rPr>
        <w:t>so, talk to me my friend,</w:t>
      </w:r>
    </w:p>
    <w:p>
      <w:r>
        <w:rPr>
          <w:rFonts w:ascii="Arial" w:hAnsi="Arial" w:eastAsia="Arial"/>
          <w:b w:val="0"/>
          <w:sz w:val="22"/>
        </w:rPr>
        <w:t>and tell me a story, enliven me, and inspire me,</w:t>
      </w:r>
    </w:p>
    <w:p>
      <w:r>
        <w:rPr>
          <w:rFonts w:ascii="Arial" w:hAnsi="Arial" w:eastAsia="Arial"/>
          <w:b w:val="0"/>
          <w:sz w:val="22"/>
        </w:rPr>
        <w:t>and help me cast away this desert,</w:t>
      </w:r>
    </w:p>
    <w:p>
      <w:r>
        <w:rPr>
          <w:rFonts w:ascii="Arial" w:hAnsi="Arial" w:eastAsia="Arial"/>
          <w:b w:val="0"/>
          <w:sz w:val="22"/>
        </w:rPr>
        <w:t>and give me hope upon this stage where we play our part,</w:t>
      </w:r>
    </w:p>
    <w:p>
      <w:r>
        <w:rPr>
          <w:rFonts w:ascii="Arial" w:hAnsi="Arial" w:eastAsia="Arial"/>
          <w:b w:val="0"/>
          <w:sz w:val="22"/>
        </w:rPr>
        <w:t>for you have magic in your eyes my friend,</w:t>
      </w:r>
    </w:p>
    <w:p>
      <w:r>
        <w:rPr>
          <w:rFonts w:ascii="Arial" w:hAnsi="Arial" w:eastAsia="Arial"/>
          <w:b w:val="0"/>
          <w:sz w:val="22"/>
        </w:rPr>
        <w:t>so, let us spend a while together and make me smile,</w:t>
      </w:r>
    </w:p>
    <w:p>
      <w:r>
        <w:rPr>
          <w:rFonts w:ascii="Arial" w:hAnsi="Arial" w:eastAsia="Arial"/>
          <w:b w:val="0"/>
          <w:sz w:val="22"/>
        </w:rPr>
        <w:t>and let us put the world to rights,</w:t>
      </w:r>
    </w:p>
    <w:p>
      <w:r>
        <w:rPr>
          <w:rFonts w:ascii="Arial" w:hAnsi="Arial" w:eastAsia="Arial"/>
          <w:b w:val="0"/>
          <w:sz w:val="22"/>
        </w:rPr>
        <w:t>and upon the world cast upon it,</w:t>
      </w:r>
    </w:p>
    <w:p>
      <w:r>
        <w:rPr>
          <w:rFonts w:ascii="Arial" w:hAnsi="Arial" w:eastAsia="Arial"/>
          <w:b w:val="0"/>
          <w:sz w:val="22"/>
        </w:rPr>
        <w:t>a brighter and a more positive light,</w:t>
      </w:r>
    </w:p>
    <w:p>
      <w:r>
        <w:rPr>
          <w:rFonts w:ascii="Arial" w:hAnsi="Arial" w:eastAsia="Arial"/>
          <w:b w:val="0"/>
          <w:sz w:val="22"/>
        </w:rPr>
        <w:t>and on this night,</w:t>
      </w:r>
    </w:p>
    <w:p>
      <w:r>
        <w:rPr>
          <w:rFonts w:ascii="Arial" w:hAnsi="Arial" w:eastAsia="Arial"/>
          <w:b w:val="0"/>
          <w:sz w:val="22"/>
        </w:rPr>
        <w:t>this glorious night by the campfire under the stars,</w:t>
      </w:r>
    </w:p>
    <w:p>
      <w:r>
        <w:rPr>
          <w:rFonts w:ascii="Arial" w:hAnsi="Arial" w:eastAsia="Arial"/>
          <w:b w:val="0"/>
          <w:sz w:val="22"/>
        </w:rPr>
        <w:t>I am a little weary and jaded by the world my friend,</w:t>
      </w:r>
    </w:p>
    <w:p>
      <w:r>
        <w:rPr>
          <w:rFonts w:ascii="Arial" w:hAnsi="Arial" w:eastAsia="Arial"/>
          <w:b w:val="0"/>
          <w:sz w:val="22"/>
        </w:rPr>
        <w:t>and you have magic in your eyes,</w:t>
      </w:r>
    </w:p>
    <w:p>
      <w:r>
        <w:rPr>
          <w:rFonts w:ascii="Arial" w:hAnsi="Arial" w:eastAsia="Arial"/>
          <w:b w:val="0"/>
          <w:sz w:val="22"/>
        </w:rPr>
        <w:t>so please, tell me a story,</w:t>
      </w:r>
    </w:p>
    <w:p>
      <w:r>
        <w:rPr>
          <w:rFonts w:ascii="Arial" w:hAnsi="Arial" w:eastAsia="Arial"/>
          <w:b w:val="0"/>
          <w:sz w:val="22"/>
        </w:rPr>
        <w:t>because I cannot wait for you to start.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