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Derivations of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Derivations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derivations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children who look just like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derivations of you with those freckles,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eyes and that hair,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short and blond mostly except for you with your ringlets.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Derivations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of you who stand before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identical copies of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Derivations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blue eyed and blonde and standing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smiles so wide and having fun,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derivations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wonder they are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enjoying time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they should do upon a beautiful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a beautiful day in the sun.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Derivations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genetic replica,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complex thing genetics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beautiful,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are the chances I wonder of exact derivations of you?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