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Demolished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Demolished by nothing at all and tougher than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mentally stronger than most that is,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is, you and you never seem to flinch at anything,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nothing at all for what good would it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good would it do?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see weakness in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have you been through I wonder?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what have you been through I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toughen you as much as you are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seemingly tougher than diamonds,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negativity enters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take any prisoners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demolished by nothing,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demolished by nothing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tougher than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mentally stronger than most and that is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imagine you laid low by anything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would be a shock to me if you were,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have not seen it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an army of you, you truly are an army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nothing gets to you, nothing gets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could be the same as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could get tips from you, I could get tips from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