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Demand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Demand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 for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 for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carry on with as little as possible,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rise above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rise above the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hunger after what is not achievable,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majority of life is an illusion,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point kidding yourself about it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