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Deluded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Deluded, that is society, deluded is how things are,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deluded unfortunately, deluded for no reason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have access to all the education that we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deluded society, how frustrating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irritating,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damaging is deluded bureaucracy,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far too much needless bureaucracy,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are just wasting money for no reason,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wasting money, and it is not funny,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not funny at all for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money can be much better spent,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educating people properly.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