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Delivery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takes the delivery,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makes a bomb,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making tea.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has his dinner,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says goodbye to his wife,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knows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blows himself up amongst a crowd,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the screams,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agony and the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blood upon the floor,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bits of flesh and the injured and the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for?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because of the inability to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inability to be tolerant,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inability to be able to understand,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nothing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shame it is that people are prepared to kill,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other human beings for so little,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lives are lost,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families are devastated,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what a cost,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cost caused by illogical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there was true logical thought and education,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terrorism would of course be no 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