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Deliver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Deliver me from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people who do not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ignorance,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people with cunning,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people who break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sadists and people who belittle,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stupidity and imbecility,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the mentally abusive,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the torturers,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the sick with their evil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from people bereft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to a place where people are true and do not lie,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to a place where people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me to a place where people are 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not barbarians,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filled with brutality and stupidity and no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deliver me, deliver me from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deliver me from those with evil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