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Delete</w:t>
      </w:r>
    </w:p>
    <w:p/>
    <w:p>
      <w:r>
        <w:rPr>
          <w:rFonts w:ascii="Arial" w:hAnsi="Arial" w:eastAsia="Arial"/>
          <w:b w:val="0"/>
          <w:sz w:val="22"/>
        </w:rPr>
        <w:t>A cold man,</w:t>
      </w:r>
    </w:p>
    <w:p>
      <w:r>
        <w:rPr>
          <w:rFonts w:ascii="Arial" w:hAnsi="Arial" w:eastAsia="Arial"/>
          <w:b w:val="0"/>
          <w:sz w:val="22"/>
        </w:rPr>
        <w:t>an uncertain man,</w:t>
      </w:r>
    </w:p>
    <w:p>
      <w:r>
        <w:rPr>
          <w:rFonts w:ascii="Arial" w:hAnsi="Arial" w:eastAsia="Arial"/>
          <w:b w:val="0"/>
          <w:sz w:val="22"/>
        </w:rPr>
        <w:t>all devoid and numb,</w:t>
      </w:r>
    </w:p>
    <w:p>
      <w:r>
        <w:rPr>
          <w:rFonts w:ascii="Arial" w:hAnsi="Arial" w:eastAsia="Arial"/>
          <w:b w:val="0"/>
          <w:sz w:val="22"/>
        </w:rPr>
        <w:t>going who knows where,</w:t>
      </w:r>
    </w:p>
    <w:p>
      <w:r>
        <w:rPr>
          <w:rFonts w:ascii="Arial" w:hAnsi="Arial" w:eastAsia="Arial"/>
          <w:b w:val="0"/>
          <w:sz w:val="22"/>
        </w:rPr>
        <w:t>maybe going to get a gun,</w:t>
      </w:r>
    </w:p>
    <w:p>
      <w:r>
        <w:rPr>
          <w:rFonts w:ascii="Arial" w:hAnsi="Arial" w:eastAsia="Arial"/>
          <w:b w:val="0"/>
          <w:sz w:val="22"/>
        </w:rPr>
        <w:t>yes, please delete my heart,</w:t>
      </w:r>
    </w:p>
    <w:p>
      <w:r>
        <w:rPr>
          <w:rFonts w:ascii="Arial" w:hAnsi="Arial" w:eastAsia="Arial"/>
          <w:b w:val="0"/>
          <w:sz w:val="22"/>
        </w:rPr>
        <w:t>delete my heart from your mind,</w:t>
      </w:r>
    </w:p>
    <w:p>
      <w:r>
        <w:rPr>
          <w:rFonts w:ascii="Arial" w:hAnsi="Arial" w:eastAsia="Arial"/>
          <w:b w:val="0"/>
          <w:sz w:val="22"/>
        </w:rPr>
        <w:t>because it will do you no good,</w:t>
      </w:r>
    </w:p>
    <w:p>
      <w:r>
        <w:rPr>
          <w:rFonts w:ascii="Arial" w:hAnsi="Arial" w:eastAsia="Arial"/>
          <w:b w:val="0"/>
          <w:sz w:val="22"/>
        </w:rPr>
        <w:t>and wrap it up in a box,</w:t>
      </w:r>
    </w:p>
    <w:p>
      <w:r>
        <w:rPr>
          <w:rFonts w:ascii="Arial" w:hAnsi="Arial" w:eastAsia="Arial"/>
          <w:b w:val="0"/>
          <w:sz w:val="22"/>
        </w:rPr>
        <w:t>and throw it away for good,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please,</w:t>
      </w:r>
    </w:p>
    <w:p>
      <w:r>
        <w:rPr>
          <w:rFonts w:ascii="Arial" w:hAnsi="Arial" w:eastAsia="Arial"/>
          <w:b w:val="0"/>
          <w:sz w:val="22"/>
        </w:rPr>
        <w:t>throw it away for good,</w:t>
      </w:r>
    </w:p>
    <w:p>
      <w:r>
        <w:rPr>
          <w:rFonts w:ascii="Arial" w:hAnsi="Arial" w:eastAsia="Arial"/>
          <w:b w:val="0"/>
          <w:sz w:val="22"/>
        </w:rPr>
        <w:t>because I am no good for you,</w:t>
      </w:r>
    </w:p>
    <w:p>
      <w:r>
        <w:rPr>
          <w:rFonts w:ascii="Arial" w:hAnsi="Arial" w:eastAsia="Arial"/>
          <w:b w:val="0"/>
          <w:sz w:val="22"/>
        </w:rPr>
        <w:t>and though you stole my heart,</w:t>
      </w:r>
    </w:p>
    <w:p>
      <w:r>
        <w:rPr>
          <w:rFonts w:ascii="Arial" w:hAnsi="Arial" w:eastAsia="Arial"/>
          <w:b w:val="0"/>
          <w:sz w:val="22"/>
        </w:rPr>
        <w:t>I realised that I am better off alone,</w:t>
      </w:r>
    </w:p>
    <w:p>
      <w:r>
        <w:rPr>
          <w:rFonts w:ascii="Arial" w:hAnsi="Arial" w:eastAsia="Arial"/>
          <w:b w:val="0"/>
          <w:sz w:val="22"/>
        </w:rPr>
        <w:t>and I think I was conflicted at what I wanted,</w:t>
      </w:r>
    </w:p>
    <w:p>
      <w:r>
        <w:rPr>
          <w:rFonts w:ascii="Arial" w:hAnsi="Arial" w:eastAsia="Arial"/>
          <w:b w:val="0"/>
          <w:sz w:val="22"/>
        </w:rPr>
        <w:t>and I would only break your heart,</w:t>
      </w:r>
    </w:p>
    <w:p>
      <w:r>
        <w:rPr>
          <w:rFonts w:ascii="Arial" w:hAnsi="Arial" w:eastAsia="Arial"/>
          <w:b w:val="0"/>
          <w:sz w:val="22"/>
        </w:rPr>
        <w:t>so, please,</w:t>
      </w:r>
    </w:p>
    <w:p>
      <w:r>
        <w:rPr>
          <w:rFonts w:ascii="Arial" w:hAnsi="Arial" w:eastAsia="Arial"/>
          <w:b w:val="0"/>
          <w:sz w:val="22"/>
        </w:rPr>
        <w:t>delete my heart,</w:t>
      </w:r>
    </w:p>
    <w:p>
      <w:r>
        <w:rPr>
          <w:rFonts w:ascii="Arial" w:hAnsi="Arial" w:eastAsia="Arial"/>
          <w:b w:val="0"/>
          <w:sz w:val="22"/>
        </w:rPr>
        <w:t>from your mind,</w:t>
      </w:r>
    </w:p>
    <w:p>
      <w:r>
        <w:rPr>
          <w:rFonts w:ascii="Arial" w:hAnsi="Arial" w:eastAsia="Arial"/>
          <w:b w:val="0"/>
          <w:sz w:val="22"/>
        </w:rPr>
        <w:t>because it will do you no good,</w:t>
      </w:r>
    </w:p>
    <w:p>
      <w:r>
        <w:rPr>
          <w:rFonts w:ascii="Arial" w:hAnsi="Arial" w:eastAsia="Arial"/>
          <w:b w:val="0"/>
          <w:sz w:val="22"/>
        </w:rPr>
        <w:t>and I do not wish to be misunderstood,</w:t>
      </w:r>
    </w:p>
    <w:p>
      <w:r>
        <w:rPr>
          <w:rFonts w:ascii="Arial" w:hAnsi="Arial" w:eastAsia="Arial"/>
          <w:b w:val="0"/>
          <w:sz w:val="22"/>
        </w:rPr>
        <w:t>so, please forgive me,</w:t>
      </w:r>
    </w:p>
    <w:p>
      <w:r>
        <w:rPr>
          <w:rFonts w:ascii="Arial" w:hAnsi="Arial" w:eastAsia="Arial"/>
          <w:b w:val="0"/>
          <w:sz w:val="22"/>
        </w:rPr>
        <w:t>if I sound abrupt,</w:t>
      </w:r>
    </w:p>
    <w:p>
      <w:r>
        <w:rPr>
          <w:rFonts w:ascii="Arial" w:hAnsi="Arial" w:eastAsia="Arial"/>
          <w:b w:val="0"/>
          <w:sz w:val="22"/>
        </w:rPr>
        <w:t>but my heart does not know,</w:t>
      </w:r>
    </w:p>
    <w:p>
      <w:r>
        <w:rPr>
          <w:rFonts w:ascii="Arial" w:hAnsi="Arial" w:eastAsia="Arial"/>
          <w:b w:val="0"/>
          <w:sz w:val="22"/>
        </w:rPr>
        <w:t>does not know where it belongs,</w:t>
      </w:r>
    </w:p>
    <w:p>
      <w:r>
        <w:rPr>
          <w:rFonts w:ascii="Arial" w:hAnsi="Arial" w:eastAsia="Arial"/>
          <w:b w:val="0"/>
          <w:sz w:val="22"/>
        </w:rPr>
        <w:t>and it does not know what it wants,</w:t>
      </w:r>
    </w:p>
    <w:p>
      <w:r>
        <w:rPr>
          <w:rFonts w:ascii="Arial" w:hAnsi="Arial" w:eastAsia="Arial"/>
          <w:b w:val="0"/>
          <w:sz w:val="22"/>
        </w:rPr>
        <w:t>so, wrap it up in a box,</w:t>
      </w:r>
    </w:p>
    <w:p>
      <w:r>
        <w:rPr>
          <w:rFonts w:ascii="Arial" w:hAnsi="Arial" w:eastAsia="Arial"/>
          <w:b w:val="0"/>
          <w:sz w:val="22"/>
        </w:rPr>
        <w:t>and do please,</w:t>
      </w:r>
    </w:p>
    <w:p>
      <w:r>
        <w:rPr>
          <w:rFonts w:ascii="Arial" w:hAnsi="Arial" w:eastAsia="Arial"/>
          <w:b w:val="0"/>
          <w:sz w:val="22"/>
        </w:rPr>
        <w:t>throw it away for good,</w:t>
      </w:r>
    </w:p>
    <w:p>
      <w:r>
        <w:rPr>
          <w:rFonts w:ascii="Arial" w:hAnsi="Arial" w:eastAsia="Arial"/>
          <w:b w:val="0"/>
          <w:sz w:val="22"/>
        </w:rPr>
        <w:t>because I have no wish to be cruel to you,</w:t>
      </w:r>
    </w:p>
    <w:p>
      <w:r>
        <w:rPr>
          <w:rFonts w:ascii="Arial" w:hAnsi="Arial" w:eastAsia="Arial"/>
          <w:b w:val="0"/>
          <w:sz w:val="22"/>
        </w:rPr>
        <w:t>but my love it is no good,</w:t>
      </w:r>
    </w:p>
    <w:p>
      <w:r>
        <w:rPr>
          <w:rFonts w:ascii="Arial" w:hAnsi="Arial" w:eastAsia="Arial"/>
          <w:b w:val="0"/>
          <w:sz w:val="22"/>
        </w:rPr>
        <w:t>it really is no good,</w:t>
      </w:r>
    </w:p>
    <w:p>
      <w:r>
        <w:rPr>
          <w:rFonts w:ascii="Arial" w:hAnsi="Arial" w:eastAsia="Arial"/>
          <w:b w:val="0"/>
          <w:sz w:val="22"/>
        </w:rPr>
        <w:t>for I am like a stranger,</w:t>
      </w:r>
    </w:p>
    <w:p>
      <w:r>
        <w:rPr>
          <w:rFonts w:ascii="Arial" w:hAnsi="Arial" w:eastAsia="Arial"/>
          <w:b w:val="0"/>
          <w:sz w:val="22"/>
        </w:rPr>
        <w:t>coming and going in the night,</w:t>
      </w:r>
    </w:p>
    <w:p>
      <w:r>
        <w:rPr>
          <w:rFonts w:ascii="Arial" w:hAnsi="Arial" w:eastAsia="Arial"/>
          <w:b w:val="0"/>
          <w:sz w:val="22"/>
        </w:rPr>
        <w:t>where nothing is right,</w:t>
      </w:r>
    </w:p>
    <w:p>
      <w:r>
        <w:rPr>
          <w:rFonts w:ascii="Arial" w:hAnsi="Arial" w:eastAsia="Arial"/>
          <w:b w:val="0"/>
          <w:sz w:val="22"/>
        </w:rPr>
        <w:t>and you my dear,</w:t>
      </w:r>
    </w:p>
    <w:p>
      <w:r>
        <w:rPr>
          <w:rFonts w:ascii="Arial" w:hAnsi="Arial" w:eastAsia="Arial"/>
          <w:b w:val="0"/>
          <w:sz w:val="22"/>
        </w:rPr>
        <w:t>are better off with your books.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