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Definition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cannot see anything,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attempting to see anything in this state,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is a mistake for there is no clarity in this state,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 only definition is a cloudy vision,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am I to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am I to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cannot see where I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vision is as blurry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path I think I am far from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from where I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mystery which way I should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cannot truly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know where I want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want to be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want to be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little drunk you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staggering down the street,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drunk is an understatement,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brings humour to all those that I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eventually I find my home,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not found asleep up a tree,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you hold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will you cuddle me and kiss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my self-inflicted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hope so,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persevere,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your arms and your warmth,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is much better than being found asleep naked in a tree.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