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Deep inside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How special are these feelings so deep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feelings so colourful and magical,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upon the body the mind doth 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special are these feelings so deep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they burst forth from out of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delight,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delight that bursts,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out of the darkness into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special are these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are effervescent and jubilant,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from the heart does arise,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wonder, but not for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how they came along,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 simplicity,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complexity is the power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power of love wonder is described,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 gentleness and a compassion,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an intellect and a wit,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a heart that beats so strong and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only one word,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feeling that I can describe,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feeling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simple word that I delight 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to me are an angel,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shine brighter than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eyes, all the heavens,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all the galaxies do arise,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 there is such a beauteous wonder,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the visions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my feelings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bring such joyous feelings to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 I am happy,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happy and I revel in the wonder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 magnificence of the world has nothing 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magnificence is magnified a million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such delight that inspires me and guides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shows me the way like a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through the darkest of nights,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like the sun on the most beautiful of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an incredible wonder you are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intertwined in your arms,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there is a warmth and a bliss,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the tenderness of your 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kiss, that I could live through,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over and over again a billion times,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with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complete and oh how special are these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these feelings so deep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in you what a passion there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powerful and glorious,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elegant are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shine like the stars in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you more than I can express,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love you and blessed are the joyous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fall from my eyes.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