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Deep in the oceans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Deep in the oceans of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deep in the oceans and in the wreckage of ships,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lays the world's history,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deep in the oceans of the world lies ancient civilizations,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civilisations who have been swallowed by the oceans,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lost from history,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is out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is out there waiting to be found,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waiting to be explored,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waiting to be wondered at,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knows,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knows for currently it is a mystery,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yet, in excitement we shall explore,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shall find probably,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probably that we are older,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older than we thought we were before,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find we are more technologically,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advanced I am sure,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our times, we will have ebbed,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flowed in our minds,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have been clever and stupid,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logical and illogical,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have been peaceful,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hateful in the climate of our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under the oceans what will inspire today's minds,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from the old we will learn from the past,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will we discard knowledge,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is incomprehensible to us, and will we mind?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hope not, for nothing,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nothing should be discounted in the library of humankind.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