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Death</w:t>
      </w:r>
    </w:p>
    <w:p/>
    <w:p>
      <w:r>
        <w:rPr>
          <w:rFonts w:ascii="Arial" w:hAnsi="Arial" w:eastAsia="Arial"/>
          <w:b w:val="0"/>
          <w:sz w:val="22"/>
        </w:rPr>
        <w:t>Death, it comes to us rapidly,</w:t>
      </w:r>
    </w:p>
    <w:p>
      <w:r>
        <w:rPr>
          <w:rFonts w:ascii="Arial" w:hAnsi="Arial" w:eastAsia="Arial"/>
          <w:b w:val="0"/>
          <w:sz w:val="22"/>
        </w:rPr>
        <w:t>death it comes for us all,</w:t>
      </w:r>
    </w:p>
    <w:p>
      <w:r>
        <w:rPr>
          <w:rFonts w:ascii="Arial" w:hAnsi="Arial" w:eastAsia="Arial"/>
          <w:b w:val="0"/>
          <w:sz w:val="22"/>
        </w:rPr>
        <w:t>and how quickly,</w:t>
      </w:r>
    </w:p>
    <w:p>
      <w:r>
        <w:rPr>
          <w:rFonts w:ascii="Arial" w:hAnsi="Arial" w:eastAsia="Arial"/>
          <w:b w:val="0"/>
          <w:sz w:val="22"/>
        </w:rPr>
        <w:t>how quickly we shuffle off of our mortal coils,</w:t>
      </w:r>
    </w:p>
    <w:p>
      <w:r>
        <w:rPr>
          <w:rFonts w:ascii="Arial" w:hAnsi="Arial" w:eastAsia="Arial"/>
          <w:b w:val="0"/>
          <w:sz w:val="22"/>
        </w:rPr>
        <w:t>and often far too young,</w:t>
      </w:r>
    </w:p>
    <w:p>
      <w:r>
        <w:rPr>
          <w:rFonts w:ascii="Arial" w:hAnsi="Arial" w:eastAsia="Arial"/>
          <w:b w:val="0"/>
          <w:sz w:val="22"/>
        </w:rPr>
        <w:t>and it is terrible,</w:t>
      </w:r>
    </w:p>
    <w:p>
      <w:r>
        <w:rPr>
          <w:rFonts w:ascii="Arial" w:hAnsi="Arial" w:eastAsia="Arial"/>
          <w:b w:val="0"/>
          <w:sz w:val="22"/>
        </w:rPr>
        <w:t>truly terrible,</w:t>
      </w:r>
    </w:p>
    <w:p>
      <w:r>
        <w:rPr>
          <w:rFonts w:ascii="Arial" w:hAnsi="Arial" w:eastAsia="Arial"/>
          <w:b w:val="0"/>
          <w:sz w:val="22"/>
        </w:rPr>
        <w:t>and death it does not care at all,</w:t>
      </w:r>
    </w:p>
    <w:p>
      <w:r>
        <w:rPr>
          <w:rFonts w:ascii="Arial" w:hAnsi="Arial" w:eastAsia="Arial"/>
          <w:b w:val="0"/>
          <w:sz w:val="22"/>
        </w:rPr>
        <w:t>and sadly, it is the good who die young,</w:t>
      </w:r>
    </w:p>
    <w:p>
      <w:r>
        <w:rPr>
          <w:rFonts w:ascii="Arial" w:hAnsi="Arial" w:eastAsia="Arial"/>
          <w:b w:val="0"/>
          <w:sz w:val="22"/>
        </w:rPr>
        <w:t>and not the mentally abusive,</w:t>
      </w:r>
    </w:p>
    <w:p>
      <w:r>
        <w:rPr>
          <w:rFonts w:ascii="Arial" w:hAnsi="Arial" w:eastAsia="Arial"/>
          <w:b w:val="0"/>
          <w:sz w:val="22"/>
        </w:rPr>
        <w:t>the racists,</w:t>
      </w:r>
    </w:p>
    <w:p>
      <w:r>
        <w:rPr>
          <w:rFonts w:ascii="Arial" w:hAnsi="Arial" w:eastAsia="Arial"/>
          <w:b w:val="0"/>
          <w:sz w:val="22"/>
        </w:rPr>
        <w:t>the rapists, the violent,</w:t>
      </w:r>
    </w:p>
    <w:p>
      <w:r>
        <w:rPr>
          <w:rFonts w:ascii="Arial" w:hAnsi="Arial" w:eastAsia="Arial"/>
          <w:b w:val="0"/>
          <w:sz w:val="22"/>
        </w:rPr>
        <w:t>the torturers and the murderers,</w:t>
      </w:r>
    </w:p>
    <w:p>
      <w:r>
        <w:rPr>
          <w:rFonts w:ascii="Arial" w:hAnsi="Arial" w:eastAsia="Arial"/>
          <w:b w:val="0"/>
          <w:sz w:val="22"/>
        </w:rPr>
        <w:t>no, no, life is truly not fair at all,</w:t>
      </w:r>
    </w:p>
    <w:p>
      <w:r>
        <w:rPr>
          <w:rFonts w:ascii="Arial" w:hAnsi="Arial" w:eastAsia="Arial"/>
          <w:b w:val="0"/>
          <w:sz w:val="22"/>
        </w:rPr>
        <w:t>and life is far too often cruel,</w:t>
      </w:r>
    </w:p>
    <w:p>
      <w:r>
        <w:rPr>
          <w:rFonts w:ascii="Arial" w:hAnsi="Arial" w:eastAsia="Arial"/>
          <w:b w:val="0"/>
          <w:sz w:val="22"/>
        </w:rPr>
        <w:t>and how humanity suffers because of fate,</w:t>
      </w:r>
    </w:p>
    <w:p>
      <w:r>
        <w:rPr>
          <w:rFonts w:ascii="Arial" w:hAnsi="Arial" w:eastAsia="Arial"/>
          <w:b w:val="0"/>
          <w:sz w:val="22"/>
        </w:rPr>
        <w:t>and death with which all of us have a final date,</w:t>
      </w:r>
    </w:p>
    <w:p>
      <w:r>
        <w:rPr>
          <w:rFonts w:ascii="Arial" w:hAnsi="Arial" w:eastAsia="Arial"/>
          <w:b w:val="0"/>
          <w:sz w:val="22"/>
        </w:rPr>
        <w:t>it constantly laughs in our faces,</w:t>
      </w:r>
    </w:p>
    <w:p>
      <w:r>
        <w:rPr>
          <w:rFonts w:ascii="Arial" w:hAnsi="Arial" w:eastAsia="Arial"/>
          <w:b w:val="0"/>
          <w:sz w:val="22"/>
        </w:rPr>
        <w:t>and time it marches on to a bitter song,</w:t>
      </w:r>
    </w:p>
    <w:p>
      <w:r>
        <w:rPr>
          <w:rFonts w:ascii="Arial" w:hAnsi="Arial" w:eastAsia="Arial"/>
          <w:b w:val="0"/>
          <w:sz w:val="22"/>
        </w:rPr>
        <w:t>a tune that death plays to us all,</w:t>
      </w:r>
    </w:p>
    <w:p>
      <w:r>
        <w:rPr>
          <w:rFonts w:ascii="Arial" w:hAnsi="Arial" w:eastAsia="Arial"/>
          <w:b w:val="0"/>
          <w:sz w:val="22"/>
        </w:rPr>
        <w:t>and death through life it taunts us, and it haunts us,</w:t>
      </w:r>
    </w:p>
    <w:p>
      <w:r>
        <w:rPr>
          <w:rFonts w:ascii="Arial" w:hAnsi="Arial" w:eastAsia="Arial"/>
          <w:b w:val="0"/>
          <w:sz w:val="22"/>
        </w:rPr>
        <w:t>and teases I can take you away,</w:t>
      </w:r>
    </w:p>
    <w:p>
      <w:r>
        <w:rPr>
          <w:rFonts w:ascii="Arial" w:hAnsi="Arial" w:eastAsia="Arial"/>
          <w:b w:val="0"/>
          <w:sz w:val="22"/>
        </w:rPr>
        <w:t>any moment of the day,</w:t>
      </w:r>
    </w:p>
    <w:p>
      <w:r>
        <w:rPr>
          <w:rFonts w:ascii="Arial" w:hAnsi="Arial" w:eastAsia="Arial"/>
          <w:b w:val="0"/>
          <w:sz w:val="22"/>
        </w:rPr>
        <w:t>and how aware we are of it,</w:t>
      </w:r>
    </w:p>
    <w:p>
      <w:r>
        <w:rPr>
          <w:rFonts w:ascii="Arial" w:hAnsi="Arial" w:eastAsia="Arial"/>
          <w:b w:val="0"/>
          <w:sz w:val="22"/>
        </w:rPr>
        <w:t>and how aware we are of time slipping away,</w:t>
      </w:r>
    </w:p>
    <w:p>
      <w:r>
        <w:rPr>
          <w:rFonts w:ascii="Arial" w:hAnsi="Arial" w:eastAsia="Arial"/>
          <w:b w:val="0"/>
          <w:sz w:val="22"/>
        </w:rPr>
        <w:t>and life it is far too often to the good,</w:t>
      </w:r>
    </w:p>
    <w:p>
      <w:r>
        <w:rPr>
          <w:rFonts w:ascii="Arial" w:hAnsi="Arial" w:eastAsia="Arial"/>
          <w:b w:val="0"/>
          <w:sz w:val="22"/>
        </w:rPr>
        <w:t>so, so, so terribly cruel.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