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Death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Death and taxes.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Hearses and taxis,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journey,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journey on foot,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journey on bicycle,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journey by rickshaw or tram.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journey by helicopter,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journey by plane or by boat,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 many journeys by humankind,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 many journeys upon the land and in the sky,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wonder how many miles we travel,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this life because we never seem to stand still,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barely have any time to rest,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is no good for us at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we with time are we not blessed,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rarely do we have time for ourselves,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are mostly depressed,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should not be that way at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it is all death, death, and taxes,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hearses and taxis,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journey,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journey on foot,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journey on bicycle,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journey by rickshaw or tram,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journey by helicopter,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journey by plane or by boat.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 many journeys,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 many many journeys by humankind,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how many of them are valuable,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meaningful and really necessary at all?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