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Days go by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days go by with misery and sighs,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days go by with no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with no joy and just fragility and empty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empty minds under the greyest of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trying to push the clouds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finding it an uphill climb,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life just a repetition,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such dismay upon our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sat upon a bleak,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windswept and stormy mountainside,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days go by with misery and sighs,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days go by with no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slowly working all hours,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working all hours,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seeing anything else,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apart from the daily grind,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 days go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 time for friends and family and mostly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an emptiness in one’s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 days go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nothing to write home about,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nothing of interest,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a bleakness,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a boring rigidity,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mostly a total waste of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 days go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are not very fulfilling,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wish for better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if not I am likely to lose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likely to lose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likely to lose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earlier than I should,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depravity of modern society that breaks you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makes you frown,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really what is the purpose, of all this wasted time?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is its reason, what is it?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stupidity,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insanity,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pointless exercise that does not advance human kind.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