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Days go by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days go by with misery and sighs.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days go by with no happiness,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with no joy and just fragility and empty minds,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empty minds under the greyest of skies,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just trying to push the clouds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finding it an uphill climb,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life just a repetition,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repetition and with such dismay upon our faces,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if sat upon a bleak and windswept,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 stormy mountainside,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days go by with misery and sighs,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days go by with no happiness,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slowly working all hours,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working all hours and not seeing anything else,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apart from the daily grind,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the days go by,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no time for friends and family and mostly alone,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an emptiness in one’s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the days that is how they go by,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days with nothing to write home about,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nothing of interest, just a bleakness,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just a boring rigidity and mostly a total waste of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the days go by, and they are not very fulfilling,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wish for better days,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if not I am likely to lose my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likely to lose my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likely to lose my life far earlier than I should,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the depravity of modern society,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breaks you down and makes you frown,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really what is the purpose of all this wasted time?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is its reason,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is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stupidity,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 insanity,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pointless exercise that does not advance humankind.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