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Daylight sunshine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 upon the water that sparkles and glistens,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inspires the imagination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life is this under the fluffiest of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upon the rock,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daydream away the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sunshine.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wait and I wait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warmest of climes,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warmth of the sun on my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its rays, I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float away in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 it beats with the rhythm of the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has travelled millions of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flicker about thine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its gloriousness,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beguiling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dances so lightly,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effervescently,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inspires rejuvenation,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stirs the soul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 I am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live to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wondrousness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in happiness do spend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lightness of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colours me and because of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gives me strength and fortitude,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walk on into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sun it helped create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towards it as if my mother,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embrace it and together we are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it, there is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spectacular creations are wrought,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elements of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unseen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many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create heaven in its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humanity to try to wonder 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try to understand.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