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Daylight</w:t>
      </w:r>
    </w:p>
    <w:p/>
    <w:p>
      <w:r>
        <w:rPr>
          <w:rFonts w:ascii="Arial" w:hAnsi="Arial" w:eastAsia="Arial"/>
          <w:b w:val="0"/>
          <w:sz w:val="22"/>
        </w:rPr>
        <w:t>Daylight,</w:t>
      </w:r>
    </w:p>
    <w:p>
      <w:r>
        <w:rPr>
          <w:rFonts w:ascii="Arial" w:hAnsi="Arial" w:eastAsia="Arial"/>
          <w:b w:val="0"/>
          <w:sz w:val="22"/>
        </w:rPr>
        <w:t>might be good for some,</w:t>
      </w:r>
    </w:p>
    <w:p>
      <w:r>
        <w:rPr>
          <w:rFonts w:ascii="Arial" w:hAnsi="Arial" w:eastAsia="Arial"/>
          <w:b w:val="0"/>
          <w:sz w:val="22"/>
        </w:rPr>
        <w:t>but not for him,</w:t>
      </w:r>
    </w:p>
    <w:p>
      <w:r>
        <w:rPr>
          <w:rFonts w:ascii="Arial" w:hAnsi="Arial" w:eastAsia="Arial"/>
          <w:b w:val="0"/>
          <w:sz w:val="22"/>
        </w:rPr>
        <w:t>man on the bench looking glum,</w:t>
      </w:r>
    </w:p>
    <w:p>
      <w:r>
        <w:rPr>
          <w:rFonts w:ascii="Arial" w:hAnsi="Arial" w:eastAsia="Arial"/>
          <w:b w:val="0"/>
          <w:sz w:val="22"/>
        </w:rPr>
        <w:t>and I wonder what's wrong,</w:t>
      </w:r>
    </w:p>
    <w:p>
      <w:r>
        <w:rPr>
          <w:rFonts w:ascii="Arial" w:hAnsi="Arial" w:eastAsia="Arial"/>
          <w:b w:val="0"/>
          <w:sz w:val="22"/>
        </w:rPr>
        <w:t>but sadly, there are so many people in society,</w:t>
      </w:r>
    </w:p>
    <w:p>
      <w:r>
        <w:rPr>
          <w:rFonts w:ascii="Arial" w:hAnsi="Arial" w:eastAsia="Arial"/>
          <w:b w:val="0"/>
          <w:sz w:val="22"/>
        </w:rPr>
        <w:t>whose lives have gone wrong.</w:t>
      </w:r>
    </w:p>
    <w:p>
      <w:r>
        <w:rPr>
          <w:rFonts w:ascii="Arial" w:hAnsi="Arial" w:eastAsia="Arial"/>
          <w:b w:val="0"/>
          <w:sz w:val="22"/>
        </w:rPr>
        <w:t>Daylight,</w:t>
      </w:r>
    </w:p>
    <w:p>
      <w:r>
        <w:rPr>
          <w:rFonts w:ascii="Arial" w:hAnsi="Arial" w:eastAsia="Arial"/>
          <w:b w:val="0"/>
          <w:sz w:val="22"/>
        </w:rPr>
        <w:t>might be good for some,</w:t>
      </w:r>
    </w:p>
    <w:p>
      <w:r>
        <w:rPr>
          <w:rFonts w:ascii="Arial" w:hAnsi="Arial" w:eastAsia="Arial"/>
          <w:b w:val="0"/>
          <w:sz w:val="22"/>
        </w:rPr>
        <w:t>but he's shedding tears,</w:t>
      </w:r>
    </w:p>
    <w:p>
      <w:r>
        <w:rPr>
          <w:rFonts w:ascii="Arial" w:hAnsi="Arial" w:eastAsia="Arial"/>
          <w:b w:val="0"/>
          <w:sz w:val="22"/>
        </w:rPr>
        <w:t>and I feel for him,</w:t>
      </w:r>
    </w:p>
    <w:p>
      <w:r>
        <w:rPr>
          <w:rFonts w:ascii="Arial" w:hAnsi="Arial" w:eastAsia="Arial"/>
          <w:b w:val="0"/>
          <w:sz w:val="22"/>
        </w:rPr>
        <w:t>and the world is flooded with tears,</w:t>
      </w:r>
    </w:p>
    <w:p>
      <w:r>
        <w:rPr>
          <w:rFonts w:ascii="Arial" w:hAnsi="Arial" w:eastAsia="Arial"/>
          <w:b w:val="0"/>
          <w:sz w:val="22"/>
        </w:rPr>
        <w:t>and for some the day is far too long,</w:t>
      </w:r>
    </w:p>
    <w:p>
      <w:r>
        <w:rPr>
          <w:rFonts w:ascii="Arial" w:hAnsi="Arial" w:eastAsia="Arial"/>
          <w:b w:val="0"/>
          <w:sz w:val="22"/>
        </w:rPr>
        <w:t>and time does run,</w:t>
      </w:r>
    </w:p>
    <w:p>
      <w:r>
        <w:rPr>
          <w:rFonts w:ascii="Arial" w:hAnsi="Arial" w:eastAsia="Arial"/>
          <w:b w:val="0"/>
          <w:sz w:val="22"/>
        </w:rPr>
        <w:t>far too slowly,</w:t>
      </w:r>
    </w:p>
    <w:p>
      <w:r>
        <w:rPr>
          <w:rFonts w:ascii="Arial" w:hAnsi="Arial" w:eastAsia="Arial"/>
          <w:b w:val="0"/>
          <w:sz w:val="22"/>
        </w:rPr>
        <w:t>and some they end it all with a gun,</w:t>
      </w:r>
    </w:p>
    <w:p>
      <w:r>
        <w:rPr>
          <w:rFonts w:ascii="Arial" w:hAnsi="Arial" w:eastAsia="Arial"/>
          <w:b w:val="0"/>
          <w:sz w:val="22"/>
        </w:rPr>
        <w:t>and here I am,</w:t>
      </w:r>
    </w:p>
    <w:p>
      <w:r>
        <w:rPr>
          <w:rFonts w:ascii="Arial" w:hAnsi="Arial" w:eastAsia="Arial"/>
          <w:b w:val="0"/>
          <w:sz w:val="22"/>
        </w:rPr>
        <w:t>looking at him,</w:t>
      </w:r>
    </w:p>
    <w:p>
      <w:r>
        <w:rPr>
          <w:rFonts w:ascii="Arial" w:hAnsi="Arial" w:eastAsia="Arial"/>
          <w:b w:val="0"/>
          <w:sz w:val="22"/>
        </w:rPr>
        <w:t>wishing him well,</w:t>
      </w:r>
    </w:p>
    <w:p>
      <w:r>
        <w:rPr>
          <w:rFonts w:ascii="Arial" w:hAnsi="Arial" w:eastAsia="Arial"/>
          <w:b w:val="0"/>
          <w:sz w:val="22"/>
        </w:rPr>
        <w:t>as he cries on the phone to his mum,</w:t>
      </w:r>
    </w:p>
    <w:p>
      <w:r>
        <w:rPr>
          <w:rFonts w:ascii="Arial" w:hAnsi="Arial" w:eastAsia="Arial"/>
          <w:b w:val="0"/>
          <w:sz w:val="22"/>
        </w:rPr>
        <w:t>about a lost love,</w:t>
      </w:r>
    </w:p>
    <w:p>
      <w:r>
        <w:rPr>
          <w:rFonts w:ascii="Arial" w:hAnsi="Arial" w:eastAsia="Arial"/>
          <w:b w:val="0"/>
          <w:sz w:val="22"/>
        </w:rPr>
        <w:t>oh, what it is to be a human,</w:t>
      </w:r>
    </w:p>
    <w:p>
      <w:r>
        <w:rPr>
          <w:rFonts w:ascii="Arial" w:hAnsi="Arial" w:eastAsia="Arial"/>
          <w:b w:val="0"/>
          <w:sz w:val="22"/>
        </w:rPr>
        <w:t>oh, what it is,</w:t>
      </w:r>
    </w:p>
    <w:p>
      <w:r>
        <w:rPr>
          <w:rFonts w:ascii="Arial" w:hAnsi="Arial" w:eastAsia="Arial"/>
          <w:b w:val="0"/>
          <w:sz w:val="22"/>
        </w:rPr>
        <w:t>and how sad often life is,</w:t>
      </w:r>
    </w:p>
    <w:p>
      <w:r>
        <w:rPr>
          <w:rFonts w:ascii="Arial" w:hAnsi="Arial" w:eastAsia="Arial"/>
          <w:b w:val="0"/>
          <w:sz w:val="22"/>
        </w:rPr>
        <w:t>and how many times we suffer,</w:t>
      </w:r>
    </w:p>
    <w:p>
      <w:r>
        <w:rPr>
          <w:rFonts w:ascii="Arial" w:hAnsi="Arial" w:eastAsia="Arial"/>
          <w:b w:val="0"/>
          <w:sz w:val="22"/>
        </w:rPr>
        <w:t>and never truly recover.</w:t>
      </w:r>
    </w:p>
    <w:p>
      <w:r>
        <w:rPr>
          <w:rFonts w:ascii="Arial" w:hAnsi="Arial" w:eastAsia="Arial"/>
          <w:b w:val="0"/>
          <w:sz w:val="22"/>
        </w:rPr>
        <w:t>Daylight,</w:t>
      </w:r>
    </w:p>
    <w:p>
      <w:r>
        <w:rPr>
          <w:rFonts w:ascii="Arial" w:hAnsi="Arial" w:eastAsia="Arial"/>
          <w:b w:val="0"/>
          <w:sz w:val="22"/>
        </w:rPr>
        <w:t>might be good for some,</w:t>
      </w:r>
    </w:p>
    <w:p>
      <w:r>
        <w:rPr>
          <w:rFonts w:ascii="Arial" w:hAnsi="Arial" w:eastAsia="Arial"/>
          <w:b w:val="0"/>
          <w:sz w:val="22"/>
        </w:rPr>
        <w:t>but by the looks of him,</w:t>
      </w:r>
    </w:p>
    <w:p>
      <w:r>
        <w:rPr>
          <w:rFonts w:ascii="Arial" w:hAnsi="Arial" w:eastAsia="Arial"/>
          <w:b w:val="0"/>
          <w:sz w:val="22"/>
        </w:rPr>
        <w:t>it feels like night,</w:t>
      </w:r>
    </w:p>
    <w:p>
      <w:r>
        <w:rPr>
          <w:rFonts w:ascii="Arial" w:hAnsi="Arial" w:eastAsia="Arial"/>
          <w:b w:val="0"/>
          <w:sz w:val="22"/>
        </w:rPr>
        <w:t>and nothing is right,</w:t>
      </w:r>
    </w:p>
    <w:p>
      <w:r>
        <w:rPr>
          <w:rFonts w:ascii="Arial" w:hAnsi="Arial" w:eastAsia="Arial"/>
          <w:b w:val="0"/>
          <w:sz w:val="22"/>
        </w:rPr>
        <w:t>and under my breath,</w:t>
      </w:r>
    </w:p>
    <w:p>
      <w:r>
        <w:rPr>
          <w:rFonts w:ascii="Arial" w:hAnsi="Arial" w:eastAsia="Arial"/>
          <w:b w:val="0"/>
          <w:sz w:val="22"/>
        </w:rPr>
        <w:t>I say good luck,</w:t>
      </w:r>
    </w:p>
    <w:p>
      <w:r>
        <w:rPr>
          <w:rFonts w:ascii="Arial" w:hAnsi="Arial" w:eastAsia="Arial"/>
          <w:b w:val="0"/>
          <w:sz w:val="22"/>
        </w:rPr>
        <w:t>and I hope soon for him,</w:t>
      </w:r>
    </w:p>
    <w:p>
      <w:r>
        <w:rPr>
          <w:rFonts w:ascii="Arial" w:hAnsi="Arial" w:eastAsia="Arial"/>
          <w:b w:val="0"/>
          <w:sz w:val="22"/>
        </w:rPr>
        <w:t>the tears do stop,</w:t>
      </w:r>
    </w:p>
    <w:p>
      <w:r>
        <w:rPr>
          <w:rFonts w:ascii="Arial" w:hAnsi="Arial" w:eastAsia="Arial"/>
          <w:b w:val="0"/>
          <w:sz w:val="22"/>
        </w:rPr>
        <w:t>and his heart mends,</w:t>
      </w:r>
    </w:p>
    <w:p>
      <w:r>
        <w:rPr>
          <w:rFonts w:ascii="Arial" w:hAnsi="Arial" w:eastAsia="Arial"/>
          <w:b w:val="0"/>
          <w:sz w:val="22"/>
        </w:rPr>
        <w:t>and he appreciates once again the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