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working day comes and goes far too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hours they fly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not much to please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drudgery,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erodes my mental capacity,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boring thing the day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work and not much fun at all and only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working day it comes and goes far too slowly,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evening it cannot come fast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pleasure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pleasure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pleasure,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sit down to my dinner with a glass of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wine and good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pleasure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relax,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afterwards by the fireside,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pleasure it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much better than the working,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 that crawls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a snail and depresses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drudgery,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awfully it erodes my mental capacity,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grinds me down with the inanity,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lack of variety,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truly I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sitting behind a desk all day is not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must get out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must get outdoors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that would be the life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would be the life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life I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of this dull mundane working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more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time for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think as I sit by the fireside with the one, I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for a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pleasing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pleasing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revel in so happily.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