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Dash</w:t>
      </w:r>
    </w:p>
    <w:p/>
    <w:p>
      <w:r>
        <w:rPr>
          <w:rFonts w:ascii="Arial" w:hAnsi="Arial" w:eastAsia="Arial"/>
          <w:b w:val="0"/>
          <w:sz w:val="22"/>
        </w:rPr>
        <w:t>You dash here and there,</w:t>
      </w:r>
    </w:p>
    <w:p>
      <w:r>
        <w:rPr>
          <w:rFonts w:ascii="Arial" w:hAnsi="Arial" w:eastAsia="Arial"/>
          <w:b w:val="0"/>
          <w:sz w:val="22"/>
        </w:rPr>
        <w:t>and everywhere,</w:t>
      </w:r>
    </w:p>
    <w:p>
      <w:r>
        <w:rPr>
          <w:rFonts w:ascii="Arial" w:hAnsi="Arial" w:eastAsia="Arial"/>
          <w:b w:val="0"/>
          <w:sz w:val="22"/>
        </w:rPr>
        <w:t>and do not despair,</w:t>
      </w:r>
    </w:p>
    <w:p>
      <w:r>
        <w:rPr>
          <w:rFonts w:ascii="Arial" w:hAnsi="Arial" w:eastAsia="Arial"/>
          <w:b w:val="0"/>
          <w:sz w:val="22"/>
        </w:rPr>
        <w:t>or worry about the time,</w:t>
      </w:r>
    </w:p>
    <w:p>
      <w:r>
        <w:rPr>
          <w:rFonts w:ascii="Arial" w:hAnsi="Arial" w:eastAsia="Arial"/>
          <w:b w:val="0"/>
          <w:sz w:val="22"/>
        </w:rPr>
        <w:t>and you do not mind or care,</w:t>
      </w:r>
    </w:p>
    <w:p>
      <w:r>
        <w:rPr>
          <w:rFonts w:ascii="Arial" w:hAnsi="Arial" w:eastAsia="Arial"/>
          <w:b w:val="0"/>
          <w:sz w:val="22"/>
        </w:rPr>
        <w:t>because you are free,</w:t>
      </w:r>
    </w:p>
    <w:p>
      <w:r>
        <w:rPr>
          <w:rFonts w:ascii="Arial" w:hAnsi="Arial" w:eastAsia="Arial"/>
          <w:b w:val="0"/>
          <w:sz w:val="22"/>
        </w:rPr>
        <w:t>free of the daily drudgery,</w:t>
      </w:r>
    </w:p>
    <w:p>
      <w:r>
        <w:rPr>
          <w:rFonts w:ascii="Arial" w:hAnsi="Arial" w:eastAsia="Arial"/>
          <w:b w:val="0"/>
          <w:sz w:val="22"/>
        </w:rPr>
        <w:t>the daily drudgery of working indoors,</w:t>
      </w:r>
    </w:p>
    <w:p>
      <w:r>
        <w:rPr>
          <w:rFonts w:ascii="Arial" w:hAnsi="Arial" w:eastAsia="Arial"/>
          <w:b w:val="0"/>
          <w:sz w:val="22"/>
        </w:rPr>
        <w:t>and outdoors in jobs that bore,</w:t>
      </w:r>
    </w:p>
    <w:p>
      <w:r>
        <w:rPr>
          <w:rFonts w:ascii="Arial" w:hAnsi="Arial" w:eastAsia="Arial"/>
          <w:b w:val="0"/>
          <w:sz w:val="22"/>
        </w:rPr>
        <w:t>and you are as an artist able to work anywhere,</w:t>
      </w:r>
    </w:p>
    <w:p>
      <w:r>
        <w:rPr>
          <w:rFonts w:ascii="Arial" w:hAnsi="Arial" w:eastAsia="Arial"/>
          <w:b w:val="0"/>
          <w:sz w:val="22"/>
        </w:rPr>
        <w:t>anywhere at all,</w:t>
      </w:r>
    </w:p>
    <w:p>
      <w:r>
        <w:rPr>
          <w:rFonts w:ascii="Arial" w:hAnsi="Arial" w:eastAsia="Arial"/>
          <w:b w:val="0"/>
          <w:sz w:val="22"/>
        </w:rPr>
        <w:t>and what could be better,</w:t>
      </w:r>
    </w:p>
    <w:p>
      <w:r>
        <w:rPr>
          <w:rFonts w:ascii="Arial" w:hAnsi="Arial" w:eastAsia="Arial"/>
          <w:b w:val="0"/>
          <w:sz w:val="22"/>
        </w:rPr>
        <w:t>than to revel in such creativity,</w:t>
      </w:r>
    </w:p>
    <w:p>
      <w:r>
        <w:rPr>
          <w:rFonts w:ascii="Arial" w:hAnsi="Arial" w:eastAsia="Arial"/>
          <w:b w:val="0"/>
          <w:sz w:val="22"/>
        </w:rPr>
        <w:t>that the heart and the mind can breed,</w:t>
      </w:r>
    </w:p>
    <w:p>
      <w:r>
        <w:rPr>
          <w:rFonts w:ascii="Arial" w:hAnsi="Arial" w:eastAsia="Arial"/>
          <w:b w:val="0"/>
          <w:sz w:val="22"/>
        </w:rPr>
        <w:t>anywhere,</w:t>
      </w:r>
    </w:p>
    <w:p>
      <w:r>
        <w:rPr>
          <w:rFonts w:ascii="Arial" w:hAnsi="Arial" w:eastAsia="Arial"/>
          <w:b w:val="0"/>
          <w:sz w:val="22"/>
        </w:rPr>
        <w:t>anywhere there is fascination,</w:t>
      </w:r>
    </w:p>
    <w:p>
      <w:r>
        <w:rPr>
          <w:rFonts w:ascii="Arial" w:hAnsi="Arial" w:eastAsia="Arial"/>
          <w:b w:val="0"/>
          <w:sz w:val="22"/>
        </w:rPr>
        <w:t>and inspiration,</w:t>
      </w:r>
    </w:p>
    <w:p>
      <w:r>
        <w:rPr>
          <w:rFonts w:ascii="Arial" w:hAnsi="Arial" w:eastAsia="Arial"/>
          <w:b w:val="0"/>
          <w:sz w:val="22"/>
        </w:rPr>
        <w:t>yes, what beauty there is,</w:t>
      </w:r>
    </w:p>
    <w:p>
      <w:r>
        <w:rPr>
          <w:rFonts w:ascii="Arial" w:hAnsi="Arial" w:eastAsia="Arial"/>
          <w:b w:val="0"/>
          <w:sz w:val="22"/>
        </w:rPr>
        <w:t>created from the heart and the imagination,</w:t>
      </w:r>
    </w:p>
    <w:p>
      <w:r>
        <w:rPr>
          <w:rFonts w:ascii="Arial" w:hAnsi="Arial" w:eastAsia="Arial"/>
          <w:b w:val="0"/>
          <w:sz w:val="22"/>
        </w:rPr>
        <w:t>wherever there is fascination,</w:t>
      </w:r>
    </w:p>
    <w:p>
      <w:r>
        <w:rPr>
          <w:rFonts w:ascii="Arial" w:hAnsi="Arial" w:eastAsia="Arial"/>
          <w:b w:val="0"/>
          <w:sz w:val="22"/>
        </w:rPr>
        <w:t>and what a great achievement it is to be able to create,</w:t>
      </w:r>
    </w:p>
    <w:p>
      <w:r>
        <w:rPr>
          <w:rFonts w:ascii="Arial" w:hAnsi="Arial" w:eastAsia="Arial"/>
          <w:b w:val="0"/>
          <w:sz w:val="22"/>
        </w:rPr>
        <w:t>instead of getting bored and frustrated,</w:t>
      </w:r>
    </w:p>
    <w:p>
      <w:r>
        <w:rPr>
          <w:rFonts w:ascii="Arial" w:hAnsi="Arial" w:eastAsia="Arial"/>
          <w:b w:val="0"/>
          <w:sz w:val="22"/>
        </w:rPr>
        <w:t>by doing something that you hate,</w:t>
      </w:r>
    </w:p>
    <w:p>
      <w:r>
        <w:rPr>
          <w:rFonts w:ascii="Arial" w:hAnsi="Arial" w:eastAsia="Arial"/>
          <w:b w:val="0"/>
          <w:sz w:val="22"/>
        </w:rPr>
        <w:t>instead of something that you truly adore.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