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Darkness</w:t>
      </w:r>
    </w:p>
    <w:p/>
    <w:p>
      <w:r>
        <w:rPr>
          <w:rFonts w:ascii="Arial" w:hAnsi="Arial" w:eastAsia="Arial"/>
          <w:b w:val="0"/>
          <w:sz w:val="22"/>
        </w:rPr>
        <w:t>Darkness,</w:t>
      </w:r>
    </w:p>
    <w:p>
      <w:r>
        <w:rPr>
          <w:rFonts w:ascii="Arial" w:hAnsi="Arial" w:eastAsia="Arial"/>
          <w:b w:val="0"/>
          <w:sz w:val="22"/>
        </w:rPr>
        <w:t>in my heart,</w:t>
      </w:r>
    </w:p>
    <w:p>
      <w:r>
        <w:rPr>
          <w:rFonts w:ascii="Arial" w:hAnsi="Arial" w:eastAsia="Arial"/>
          <w:b w:val="0"/>
          <w:sz w:val="22"/>
        </w:rPr>
        <w:t>darkness in the day,</w:t>
      </w:r>
    </w:p>
    <w:p>
      <w:r>
        <w:rPr>
          <w:rFonts w:ascii="Arial" w:hAnsi="Arial" w:eastAsia="Arial"/>
          <w:b w:val="0"/>
          <w:sz w:val="22"/>
        </w:rPr>
        <w:t>darkness wherefore thou art,</w:t>
      </w:r>
    </w:p>
    <w:p>
      <w:r>
        <w:rPr>
          <w:rFonts w:ascii="Arial" w:hAnsi="Arial" w:eastAsia="Arial"/>
          <w:b w:val="0"/>
          <w:sz w:val="22"/>
        </w:rPr>
        <w:t>with your black moods,</w:t>
      </w:r>
    </w:p>
    <w:p>
      <w:r>
        <w:rPr>
          <w:rFonts w:ascii="Arial" w:hAnsi="Arial" w:eastAsia="Arial"/>
          <w:b w:val="0"/>
          <w:sz w:val="22"/>
        </w:rPr>
        <w:t>that send my good spirits away,</w:t>
      </w:r>
    </w:p>
    <w:p>
      <w:r>
        <w:rPr>
          <w:rFonts w:ascii="Arial" w:hAnsi="Arial" w:eastAsia="Arial"/>
          <w:b w:val="0"/>
          <w:sz w:val="22"/>
        </w:rPr>
        <w:t>darkness in the sky,</w:t>
      </w:r>
    </w:p>
    <w:p>
      <w:r>
        <w:rPr>
          <w:rFonts w:ascii="Arial" w:hAnsi="Arial" w:eastAsia="Arial"/>
          <w:b w:val="0"/>
          <w:sz w:val="22"/>
        </w:rPr>
        <w:t>darkness in the news,</w:t>
      </w:r>
    </w:p>
    <w:p>
      <w:r>
        <w:rPr>
          <w:rFonts w:ascii="Arial" w:hAnsi="Arial" w:eastAsia="Arial"/>
          <w:b w:val="0"/>
          <w:sz w:val="22"/>
        </w:rPr>
        <w:t>darkness every day,</w:t>
      </w:r>
    </w:p>
    <w:p>
      <w:r>
        <w:rPr>
          <w:rFonts w:ascii="Arial" w:hAnsi="Arial" w:eastAsia="Arial"/>
          <w:b w:val="0"/>
          <w:sz w:val="22"/>
        </w:rPr>
        <w:t>all hard to take,</w:t>
      </w:r>
    </w:p>
    <w:p>
      <w:r>
        <w:rPr>
          <w:rFonts w:ascii="Arial" w:hAnsi="Arial" w:eastAsia="Arial"/>
          <w:b w:val="0"/>
          <w:sz w:val="22"/>
        </w:rPr>
        <w:t>and hard to shift,</w:t>
      </w:r>
    </w:p>
    <w:p>
      <w:r>
        <w:rPr>
          <w:rFonts w:ascii="Arial" w:hAnsi="Arial" w:eastAsia="Arial"/>
          <w:b w:val="0"/>
          <w:sz w:val="22"/>
        </w:rPr>
        <w:t>hard to lift from my soul,</w:t>
      </w:r>
    </w:p>
    <w:p>
      <w:r>
        <w:rPr>
          <w:rFonts w:ascii="Arial" w:hAnsi="Arial" w:eastAsia="Arial"/>
          <w:b w:val="0"/>
          <w:sz w:val="22"/>
        </w:rPr>
        <w:t>hard to wipe from my eyes,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you walk around always like a rain cloud,</w:t>
      </w:r>
    </w:p>
    <w:p>
      <w:r>
        <w:rPr>
          <w:rFonts w:ascii="Arial" w:hAnsi="Arial" w:eastAsia="Arial"/>
          <w:b w:val="0"/>
          <w:sz w:val="22"/>
        </w:rPr>
        <w:t>threatening to burst,</w:t>
      </w:r>
    </w:p>
    <w:p>
      <w:r>
        <w:rPr>
          <w:rFonts w:ascii="Arial" w:hAnsi="Arial" w:eastAsia="Arial"/>
          <w:b w:val="0"/>
          <w:sz w:val="22"/>
        </w:rPr>
        <w:t>and threatening to send tears my way,</w:t>
      </w:r>
    </w:p>
    <w:p>
      <w:r>
        <w:rPr>
          <w:rFonts w:ascii="Arial" w:hAnsi="Arial" w:eastAsia="Arial"/>
          <w:b w:val="0"/>
          <w:sz w:val="22"/>
        </w:rPr>
        <w:t>yes, darkness in my heart,</w:t>
      </w:r>
    </w:p>
    <w:p>
      <w:r>
        <w:rPr>
          <w:rFonts w:ascii="Arial" w:hAnsi="Arial" w:eastAsia="Arial"/>
          <w:b w:val="0"/>
          <w:sz w:val="22"/>
        </w:rPr>
        <w:t>and darkness in the day,</w:t>
      </w:r>
    </w:p>
    <w:p>
      <w:r>
        <w:rPr>
          <w:rFonts w:ascii="Arial" w:hAnsi="Arial" w:eastAsia="Arial"/>
          <w:b w:val="0"/>
          <w:sz w:val="22"/>
        </w:rPr>
        <w:t>darkness wherefore thou art,</w:t>
      </w:r>
    </w:p>
    <w:p>
      <w:r>
        <w:rPr>
          <w:rFonts w:ascii="Arial" w:hAnsi="Arial" w:eastAsia="Arial"/>
          <w:b w:val="0"/>
          <w:sz w:val="22"/>
        </w:rPr>
        <w:t>oh, how I wish that you would find a more cheerful way,</w:t>
      </w:r>
    </w:p>
    <w:p>
      <w:r>
        <w:rPr>
          <w:rFonts w:ascii="Arial" w:hAnsi="Arial" w:eastAsia="Arial"/>
          <w:b w:val="0"/>
          <w:sz w:val="22"/>
        </w:rPr>
        <w:t>a more cheerful way of being,</w:t>
      </w:r>
    </w:p>
    <w:p>
      <w:r>
        <w:rPr>
          <w:rFonts w:ascii="Arial" w:hAnsi="Arial" w:eastAsia="Arial"/>
          <w:b w:val="0"/>
          <w:sz w:val="22"/>
        </w:rPr>
        <w:t>an epiphany,</w:t>
      </w:r>
    </w:p>
    <w:p>
      <w:r>
        <w:rPr>
          <w:rFonts w:ascii="Arial" w:hAnsi="Arial" w:eastAsia="Arial"/>
          <w:b w:val="0"/>
          <w:sz w:val="22"/>
        </w:rPr>
        <w:t>yes, a better way,</w:t>
      </w:r>
    </w:p>
    <w:p>
      <w:r>
        <w:rPr>
          <w:rFonts w:ascii="Arial" w:hAnsi="Arial" w:eastAsia="Arial"/>
          <w:b w:val="0"/>
          <w:sz w:val="22"/>
        </w:rPr>
        <w:t>and a symphony or a melody,</w:t>
      </w:r>
    </w:p>
    <w:p>
      <w:r>
        <w:rPr>
          <w:rFonts w:ascii="Arial" w:hAnsi="Arial" w:eastAsia="Arial"/>
          <w:b w:val="0"/>
          <w:sz w:val="22"/>
        </w:rPr>
        <w:t>any change at all to light your path to a better place,</w:t>
      </w:r>
    </w:p>
    <w:p>
      <w:r>
        <w:rPr>
          <w:rFonts w:ascii="Arial" w:hAnsi="Arial" w:eastAsia="Arial"/>
          <w:b w:val="0"/>
          <w:sz w:val="22"/>
        </w:rPr>
        <w:t>a better place that leads you away from the dark,</w:t>
      </w:r>
    </w:p>
    <w:p>
      <w:r>
        <w:rPr>
          <w:rFonts w:ascii="Arial" w:hAnsi="Arial" w:eastAsia="Arial"/>
          <w:b w:val="0"/>
          <w:sz w:val="22"/>
        </w:rPr>
        <w:t>and to better days, but you,</w:t>
      </w:r>
    </w:p>
    <w:p>
      <w:r>
        <w:rPr>
          <w:rFonts w:ascii="Arial" w:hAnsi="Arial" w:eastAsia="Arial"/>
          <w:b w:val="0"/>
          <w:sz w:val="22"/>
        </w:rPr>
        <w:t>you always seem so stuck in a rut to me,</w:t>
      </w:r>
    </w:p>
    <w:p>
      <w:r>
        <w:rPr>
          <w:rFonts w:ascii="Arial" w:hAnsi="Arial" w:eastAsia="Arial"/>
          <w:b w:val="0"/>
          <w:sz w:val="22"/>
        </w:rPr>
        <w:t>that it would be,</w:t>
      </w:r>
    </w:p>
    <w:p>
      <w:r>
        <w:rPr>
          <w:rFonts w:ascii="Arial" w:hAnsi="Arial" w:eastAsia="Arial"/>
          <w:b w:val="0"/>
          <w:sz w:val="22"/>
        </w:rPr>
        <w:t>that it would be a miracle to me,</w:t>
      </w:r>
    </w:p>
    <w:p>
      <w:r>
        <w:rPr>
          <w:rFonts w:ascii="Arial" w:hAnsi="Arial" w:eastAsia="Arial"/>
          <w:b w:val="0"/>
          <w:sz w:val="22"/>
        </w:rPr>
        <w:t>but I am hopeful,</w:t>
      </w:r>
    </w:p>
    <w:p>
      <w:r>
        <w:rPr>
          <w:rFonts w:ascii="Arial" w:hAnsi="Arial" w:eastAsia="Arial"/>
          <w:b w:val="0"/>
          <w:sz w:val="22"/>
        </w:rPr>
        <w:t>which is better than being gloomy,</w:t>
      </w:r>
    </w:p>
    <w:p>
      <w:r>
        <w:rPr>
          <w:rFonts w:ascii="Arial" w:hAnsi="Arial" w:eastAsia="Arial"/>
          <w:b w:val="0"/>
          <w:sz w:val="22"/>
        </w:rPr>
        <w:t>and being like you, a misery,</w:t>
      </w:r>
    </w:p>
    <w:p>
      <w:r>
        <w:rPr>
          <w:rFonts w:ascii="Arial" w:hAnsi="Arial" w:eastAsia="Arial"/>
          <w:b w:val="0"/>
          <w:sz w:val="22"/>
        </w:rPr>
        <w:t>and no, I do not know what troubles you,</w:t>
      </w:r>
    </w:p>
    <w:p>
      <w:r>
        <w:rPr>
          <w:rFonts w:ascii="Arial" w:hAnsi="Arial" w:eastAsia="Arial"/>
          <w:b w:val="0"/>
          <w:sz w:val="22"/>
        </w:rPr>
        <w:t>because you never tell me,</w:t>
      </w:r>
    </w:p>
    <w:p>
      <w:r>
        <w:rPr>
          <w:rFonts w:ascii="Arial" w:hAnsi="Arial" w:eastAsia="Arial"/>
          <w:b w:val="0"/>
          <w:sz w:val="22"/>
        </w:rPr>
        <w:t>no, you never tell me,</w:t>
      </w:r>
    </w:p>
    <w:p>
      <w:r>
        <w:rPr>
          <w:rFonts w:ascii="Arial" w:hAnsi="Arial" w:eastAsia="Arial"/>
          <w:b w:val="0"/>
          <w:sz w:val="22"/>
        </w:rPr>
        <w:t>and sadly, it is a daily reality that I see,</w:t>
      </w:r>
    </w:p>
    <w:p>
      <w:r>
        <w:rPr>
          <w:rFonts w:ascii="Arial" w:hAnsi="Arial" w:eastAsia="Arial"/>
          <w:b w:val="0"/>
          <w:sz w:val="22"/>
        </w:rPr>
        <w:t>and though I only know you a little,</w:t>
      </w:r>
    </w:p>
    <w:p>
      <w:r>
        <w:rPr>
          <w:rFonts w:ascii="Arial" w:hAnsi="Arial" w:eastAsia="Arial"/>
          <w:b w:val="0"/>
          <w:sz w:val="22"/>
        </w:rPr>
        <w:t>it is not the way that I would want anyone to be,</w:t>
      </w:r>
    </w:p>
    <w:p>
      <w:r>
        <w:rPr>
          <w:rFonts w:ascii="Arial" w:hAnsi="Arial" w:eastAsia="Arial"/>
          <w:b w:val="0"/>
          <w:sz w:val="22"/>
        </w:rPr>
        <w:t>and I have sympathy and empathy,</w:t>
      </w:r>
    </w:p>
    <w:p>
      <w:r>
        <w:rPr>
          <w:rFonts w:ascii="Arial" w:hAnsi="Arial" w:eastAsia="Arial"/>
          <w:b w:val="0"/>
          <w:sz w:val="22"/>
        </w:rPr>
        <w:t>because mental health means a lot to me,</w:t>
      </w:r>
    </w:p>
    <w:p>
      <w:r>
        <w:rPr>
          <w:rFonts w:ascii="Arial" w:hAnsi="Arial" w:eastAsia="Arial"/>
          <w:b w:val="0"/>
          <w:sz w:val="22"/>
        </w:rPr>
        <w:t>but some people are hard to reach,</w:t>
      </w:r>
    </w:p>
    <w:p>
      <w:r>
        <w:rPr>
          <w:rFonts w:ascii="Arial" w:hAnsi="Arial" w:eastAsia="Arial"/>
          <w:b w:val="0"/>
          <w:sz w:val="22"/>
        </w:rPr>
        <w:t>no matter how much you reach out,</w:t>
      </w:r>
    </w:p>
    <w:p>
      <w:r>
        <w:rPr>
          <w:rFonts w:ascii="Arial" w:hAnsi="Arial" w:eastAsia="Arial"/>
          <w:b w:val="0"/>
          <w:sz w:val="22"/>
        </w:rPr>
        <w:t>and no matter how much you try,</w:t>
      </w:r>
    </w:p>
    <w:p>
      <w:r>
        <w:rPr>
          <w:rFonts w:ascii="Arial" w:hAnsi="Arial" w:eastAsia="Arial"/>
          <w:b w:val="0"/>
          <w:sz w:val="22"/>
        </w:rPr>
        <w:t>and whatever the words that you use,</w:t>
      </w:r>
    </w:p>
    <w:p>
      <w:r>
        <w:rPr>
          <w:rFonts w:ascii="Arial" w:hAnsi="Arial" w:eastAsia="Arial"/>
          <w:b w:val="0"/>
          <w:sz w:val="22"/>
        </w:rPr>
        <w:t>rarely is there a smile,</w:t>
      </w:r>
    </w:p>
    <w:p>
      <w:r>
        <w:rPr>
          <w:rFonts w:ascii="Arial" w:hAnsi="Arial" w:eastAsia="Arial"/>
          <w:b w:val="0"/>
          <w:sz w:val="22"/>
        </w:rPr>
        <w:t>but I hope that one day you will see,</w:t>
      </w:r>
    </w:p>
    <w:p>
      <w:r>
        <w:rPr>
          <w:rFonts w:ascii="Arial" w:hAnsi="Arial" w:eastAsia="Arial"/>
          <w:b w:val="0"/>
          <w:sz w:val="22"/>
        </w:rPr>
        <w:t>that life does not always have to be all gloomy,</w:t>
      </w:r>
    </w:p>
    <w:p>
      <w:r>
        <w:rPr>
          <w:rFonts w:ascii="Arial" w:hAnsi="Arial" w:eastAsia="Arial"/>
          <w:b w:val="0"/>
          <w:sz w:val="22"/>
        </w:rPr>
        <w:t>so, I wish for you,</w:t>
      </w:r>
    </w:p>
    <w:p>
      <w:r>
        <w:rPr>
          <w:rFonts w:ascii="Arial" w:hAnsi="Arial" w:eastAsia="Arial"/>
          <w:b w:val="0"/>
          <w:sz w:val="22"/>
        </w:rPr>
        <w:t>and I pray for you I do to one day see,</w:t>
      </w:r>
    </w:p>
    <w:p>
      <w:r>
        <w:rPr>
          <w:rFonts w:ascii="Arial" w:hAnsi="Arial" w:eastAsia="Arial"/>
          <w:b w:val="0"/>
          <w:sz w:val="22"/>
        </w:rPr>
        <w:t>that the hurricanes,</w:t>
      </w:r>
    </w:p>
    <w:p>
      <w:r>
        <w:rPr>
          <w:rFonts w:ascii="Arial" w:hAnsi="Arial" w:eastAsia="Arial"/>
          <w:b w:val="0"/>
          <w:sz w:val="22"/>
        </w:rPr>
        <w:t>and the tornados whirling around inside you,</w:t>
      </w:r>
    </w:p>
    <w:p>
      <w:r>
        <w:rPr>
          <w:rFonts w:ascii="Arial" w:hAnsi="Arial" w:eastAsia="Arial"/>
          <w:b w:val="0"/>
          <w:sz w:val="22"/>
        </w:rPr>
        <w:t>and your darkened moods they need not be,</w:t>
      </w:r>
    </w:p>
    <w:p>
      <w:r>
        <w:rPr>
          <w:rFonts w:ascii="Arial" w:hAnsi="Arial" w:eastAsia="Arial"/>
          <w:b w:val="0"/>
          <w:sz w:val="22"/>
        </w:rPr>
        <w:t>but until you come to me,</w:t>
      </w:r>
    </w:p>
    <w:p>
      <w:r>
        <w:rPr>
          <w:rFonts w:ascii="Arial" w:hAnsi="Arial" w:eastAsia="Arial"/>
          <w:b w:val="0"/>
          <w:sz w:val="22"/>
        </w:rPr>
        <w:t>or you talk to me,</w:t>
      </w:r>
    </w:p>
    <w:p>
      <w:r>
        <w:rPr>
          <w:rFonts w:ascii="Arial" w:hAnsi="Arial" w:eastAsia="Arial"/>
          <w:b w:val="0"/>
          <w:sz w:val="22"/>
        </w:rPr>
        <w:t>you are mostly a stranger in the place where I work,</w:t>
      </w:r>
    </w:p>
    <w:p>
      <w:r>
        <w:rPr>
          <w:rFonts w:ascii="Arial" w:hAnsi="Arial" w:eastAsia="Arial"/>
          <w:b w:val="0"/>
          <w:sz w:val="22"/>
        </w:rPr>
        <w:t>who's daily struggles through life,</w:t>
      </w:r>
    </w:p>
    <w:p>
      <w:r>
        <w:rPr>
          <w:rFonts w:ascii="Arial" w:hAnsi="Arial" w:eastAsia="Arial"/>
          <w:b w:val="0"/>
          <w:sz w:val="22"/>
        </w:rPr>
        <w:t>are written upon your face in expressions of misery,</w:t>
      </w:r>
    </w:p>
    <w:p>
      <w:r>
        <w:rPr>
          <w:rFonts w:ascii="Arial" w:hAnsi="Arial" w:eastAsia="Arial"/>
          <w:b w:val="0"/>
          <w:sz w:val="22"/>
        </w:rPr>
        <w:t>but I will pray,</w:t>
      </w:r>
    </w:p>
    <w:p>
      <w:r>
        <w:rPr>
          <w:rFonts w:ascii="Arial" w:hAnsi="Arial" w:eastAsia="Arial"/>
          <w:b w:val="0"/>
          <w:sz w:val="22"/>
        </w:rPr>
        <w:t>I will pray that through life you find a better way,</w:t>
      </w:r>
    </w:p>
    <w:p>
      <w:r>
        <w:rPr>
          <w:rFonts w:ascii="Arial" w:hAnsi="Arial" w:eastAsia="Arial"/>
          <w:b w:val="0"/>
          <w:sz w:val="22"/>
        </w:rPr>
        <w:t>and you will be happy again,</w:t>
      </w:r>
    </w:p>
    <w:p>
      <w:r>
        <w:rPr>
          <w:rFonts w:ascii="Arial" w:hAnsi="Arial" w:eastAsia="Arial"/>
          <w:b w:val="0"/>
          <w:sz w:val="22"/>
        </w:rPr>
        <w:t>but all you are to me is a stranger on a metaphorical train,</w:t>
      </w:r>
    </w:p>
    <w:p>
      <w:r>
        <w:rPr>
          <w:rFonts w:ascii="Arial" w:hAnsi="Arial" w:eastAsia="Arial"/>
          <w:b w:val="0"/>
          <w:sz w:val="22"/>
        </w:rPr>
        <w:t>going to an unknown destination,</w:t>
      </w:r>
    </w:p>
    <w:p>
      <w:r>
        <w:rPr>
          <w:rFonts w:ascii="Arial" w:hAnsi="Arial" w:eastAsia="Arial"/>
          <w:b w:val="0"/>
          <w:sz w:val="22"/>
        </w:rPr>
        <w:t>with a permanently sad face,</w:t>
      </w:r>
    </w:p>
    <w:p>
      <w:r>
        <w:rPr>
          <w:rFonts w:ascii="Arial" w:hAnsi="Arial" w:eastAsia="Arial"/>
          <w:b w:val="0"/>
          <w:sz w:val="22"/>
        </w:rPr>
        <w:t>yes, going to an unknown destination,</w:t>
      </w:r>
    </w:p>
    <w:p>
      <w:r>
        <w:rPr>
          <w:rFonts w:ascii="Arial" w:hAnsi="Arial" w:eastAsia="Arial"/>
          <w:b w:val="0"/>
          <w:sz w:val="22"/>
        </w:rPr>
        <w:t>but one that I cannot explain,</w:t>
      </w:r>
    </w:p>
    <w:p>
      <w:r>
        <w:rPr>
          <w:rFonts w:ascii="Arial" w:hAnsi="Arial" w:eastAsia="Arial"/>
          <w:b w:val="0"/>
          <w:sz w:val="22"/>
        </w:rPr>
        <w:t>one that I do not understand,</w:t>
      </w:r>
    </w:p>
    <w:p>
      <w:r>
        <w:rPr>
          <w:rFonts w:ascii="Arial" w:hAnsi="Arial" w:eastAsia="Arial"/>
          <w:b w:val="0"/>
          <w:sz w:val="22"/>
        </w:rPr>
        <w:t>but all I understand sadly,</w:t>
      </w:r>
    </w:p>
    <w:p>
      <w:r>
        <w:rPr>
          <w:rFonts w:ascii="Arial" w:hAnsi="Arial" w:eastAsia="Arial"/>
          <w:b w:val="0"/>
          <w:sz w:val="22"/>
        </w:rPr>
        <w:t>is the expressions of your pain.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