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Darkest of nights</w:t>
      </w:r>
    </w:p>
    <w:p/>
    <w:p>
      <w:r>
        <w:rPr>
          <w:rFonts w:ascii="Arial" w:hAnsi="Arial" w:eastAsia="Arial"/>
          <w:b w:val="0"/>
          <w:sz w:val="22"/>
        </w:rPr>
        <w:t>Inside on the darkest of nights,</w:t>
      </w:r>
    </w:p>
    <w:p>
      <w:r>
        <w:rPr>
          <w:rFonts w:ascii="Arial" w:hAnsi="Arial" w:eastAsia="Arial"/>
          <w:b w:val="0"/>
          <w:sz w:val="22"/>
        </w:rPr>
        <w:t>there is fear in your eyes, and sadness in your heart,</w:t>
      </w:r>
    </w:p>
    <w:p>
      <w:r>
        <w:rPr>
          <w:rFonts w:ascii="Arial" w:hAnsi="Arial" w:eastAsia="Arial"/>
          <w:b w:val="0"/>
          <w:sz w:val="22"/>
        </w:rPr>
        <w:t>and I see you before me,</w:t>
      </w:r>
    </w:p>
    <w:p>
      <w:r>
        <w:rPr>
          <w:rFonts w:ascii="Arial" w:hAnsi="Arial" w:eastAsia="Arial"/>
          <w:b w:val="0"/>
          <w:sz w:val="22"/>
        </w:rPr>
        <w:t>and I see you torn apart,</w:t>
      </w:r>
    </w:p>
    <w:p>
      <w:r>
        <w:rPr>
          <w:rFonts w:ascii="Arial" w:hAnsi="Arial" w:eastAsia="Arial"/>
          <w:b w:val="0"/>
          <w:sz w:val="22"/>
        </w:rPr>
        <w:t>and I see unhappiness arriving rapidly,</w:t>
      </w:r>
    </w:p>
    <w:p>
      <w:r>
        <w:rPr>
          <w:rFonts w:ascii="Arial" w:hAnsi="Arial" w:eastAsia="Arial"/>
          <w:b w:val="0"/>
          <w:sz w:val="22"/>
        </w:rPr>
        <w:t>unhappiness growing,</w:t>
      </w:r>
    </w:p>
    <w:p>
      <w:r>
        <w:rPr>
          <w:rFonts w:ascii="Arial" w:hAnsi="Arial" w:eastAsia="Arial"/>
          <w:b w:val="0"/>
          <w:sz w:val="22"/>
        </w:rPr>
        <w:t>with each one of your spoken miseries,</w:t>
      </w:r>
    </w:p>
    <w:p>
      <w:r>
        <w:rPr>
          <w:rFonts w:ascii="Arial" w:hAnsi="Arial" w:eastAsia="Arial"/>
          <w:b w:val="0"/>
          <w:sz w:val="22"/>
        </w:rPr>
        <w:t>of which you gladly give to me from your sorrowful heart,</w:t>
      </w:r>
    </w:p>
    <w:p>
      <w:r>
        <w:rPr>
          <w:rFonts w:ascii="Arial" w:hAnsi="Arial" w:eastAsia="Arial"/>
          <w:b w:val="0"/>
          <w:sz w:val="22"/>
        </w:rPr>
        <w:t>your sorrowful heart,</w:t>
      </w:r>
    </w:p>
    <w:p>
      <w:r>
        <w:rPr>
          <w:rFonts w:ascii="Arial" w:hAnsi="Arial" w:eastAsia="Arial"/>
          <w:b w:val="0"/>
          <w:sz w:val="22"/>
        </w:rPr>
        <w:t>which overshadows me like the black of the night,</w:t>
      </w:r>
    </w:p>
    <w:p>
      <w:r>
        <w:rPr>
          <w:rFonts w:ascii="Arial" w:hAnsi="Arial" w:eastAsia="Arial"/>
          <w:b w:val="0"/>
          <w:sz w:val="22"/>
        </w:rPr>
        <w:t>and your mood it colours mine,</w:t>
      </w:r>
    </w:p>
    <w:p>
      <w:r>
        <w:rPr>
          <w:rFonts w:ascii="Arial" w:hAnsi="Arial" w:eastAsia="Arial"/>
          <w:b w:val="0"/>
          <w:sz w:val="22"/>
        </w:rPr>
        <w:t>as the tears stream from your eyes,</w:t>
      </w:r>
    </w:p>
    <w:p>
      <w:r>
        <w:rPr>
          <w:rFonts w:ascii="Arial" w:hAnsi="Arial" w:eastAsia="Arial"/>
          <w:b w:val="0"/>
          <w:sz w:val="22"/>
        </w:rPr>
        <w:t>and my mind is subdued and low,</w:t>
      </w:r>
    </w:p>
    <w:p>
      <w:r>
        <w:rPr>
          <w:rFonts w:ascii="Arial" w:hAnsi="Arial" w:eastAsia="Arial"/>
          <w:b w:val="0"/>
          <w:sz w:val="22"/>
        </w:rPr>
        <w:t>because of the bitterness and the sadness inside you,</w:t>
      </w:r>
    </w:p>
    <w:p>
      <w:r>
        <w:rPr>
          <w:rFonts w:ascii="Arial" w:hAnsi="Arial" w:eastAsia="Arial"/>
          <w:b w:val="0"/>
          <w:sz w:val="22"/>
        </w:rPr>
        <w:t>sadness that is eating away at you,</w:t>
      </w:r>
    </w:p>
    <w:p>
      <w:r>
        <w:rPr>
          <w:rFonts w:ascii="Arial" w:hAnsi="Arial" w:eastAsia="Arial"/>
          <w:b w:val="0"/>
          <w:sz w:val="22"/>
        </w:rPr>
        <w:t>and leaving such a cursed mark,</w:t>
      </w:r>
    </w:p>
    <w:p>
      <w:r>
        <w:rPr>
          <w:rFonts w:ascii="Arial" w:hAnsi="Arial" w:eastAsia="Arial"/>
          <w:b w:val="0"/>
          <w:sz w:val="22"/>
        </w:rPr>
        <w:t>and here as we stand,</w:t>
      </w:r>
    </w:p>
    <w:p>
      <w:r>
        <w:rPr>
          <w:rFonts w:ascii="Arial" w:hAnsi="Arial" w:eastAsia="Arial"/>
          <w:b w:val="0"/>
          <w:sz w:val="22"/>
        </w:rPr>
        <w:t>I want to be an angel,</w:t>
      </w:r>
    </w:p>
    <w:p>
      <w:r>
        <w:rPr>
          <w:rFonts w:ascii="Arial" w:hAnsi="Arial" w:eastAsia="Arial"/>
          <w:b w:val="0"/>
          <w:sz w:val="22"/>
        </w:rPr>
        <w:t>but your love it was shattered and damned,</w:t>
      </w:r>
    </w:p>
    <w:p>
      <w:r>
        <w:rPr>
          <w:rFonts w:ascii="Arial" w:hAnsi="Arial" w:eastAsia="Arial"/>
          <w:b w:val="0"/>
          <w:sz w:val="22"/>
        </w:rPr>
        <w:t>and violent and angry,</w:t>
      </w:r>
    </w:p>
    <w:p>
      <w:r>
        <w:rPr>
          <w:rFonts w:ascii="Arial" w:hAnsi="Arial" w:eastAsia="Arial"/>
          <w:b w:val="0"/>
          <w:sz w:val="22"/>
        </w:rPr>
        <w:t>and there was no good in it that I could see,</w:t>
      </w:r>
    </w:p>
    <w:p>
      <w:r>
        <w:rPr>
          <w:rFonts w:ascii="Arial" w:hAnsi="Arial" w:eastAsia="Arial"/>
          <w:b w:val="0"/>
          <w:sz w:val="22"/>
        </w:rPr>
        <w:t>and I did not know where to start,</w:t>
      </w:r>
    </w:p>
    <w:p>
      <w:r>
        <w:rPr>
          <w:rFonts w:ascii="Arial" w:hAnsi="Arial" w:eastAsia="Arial"/>
          <w:b w:val="0"/>
          <w:sz w:val="22"/>
        </w:rPr>
        <w:t>and I could not have made it any better,</w:t>
      </w:r>
    </w:p>
    <w:p>
      <w:r>
        <w:rPr>
          <w:rFonts w:ascii="Arial" w:hAnsi="Arial" w:eastAsia="Arial"/>
          <w:b w:val="0"/>
          <w:sz w:val="22"/>
        </w:rPr>
        <w:t>because it had been a situation that should never have been,</w:t>
      </w:r>
    </w:p>
    <w:p>
      <w:r>
        <w:rPr>
          <w:rFonts w:ascii="Arial" w:hAnsi="Arial" w:eastAsia="Arial"/>
          <w:b w:val="0"/>
          <w:sz w:val="22"/>
        </w:rPr>
        <w:t>and it was cruel,</w:t>
      </w:r>
    </w:p>
    <w:p>
      <w:r>
        <w:rPr>
          <w:rFonts w:ascii="Arial" w:hAnsi="Arial" w:eastAsia="Arial"/>
          <w:b w:val="0"/>
          <w:sz w:val="22"/>
        </w:rPr>
        <w:t>so cruel and mean,</w:t>
      </w:r>
    </w:p>
    <w:p>
      <w:r>
        <w:rPr>
          <w:rFonts w:ascii="Arial" w:hAnsi="Arial" w:eastAsia="Arial"/>
          <w:b w:val="0"/>
          <w:sz w:val="22"/>
        </w:rPr>
        <w:t>and as destructive as could be,</w:t>
      </w:r>
    </w:p>
    <w:p>
      <w:r>
        <w:rPr>
          <w:rFonts w:ascii="Arial" w:hAnsi="Arial" w:eastAsia="Arial"/>
          <w:b w:val="0"/>
          <w:sz w:val="22"/>
        </w:rPr>
        <w:t>and terrible to see,</w:t>
      </w:r>
    </w:p>
    <w:p>
      <w:r>
        <w:rPr>
          <w:rFonts w:ascii="Arial" w:hAnsi="Arial" w:eastAsia="Arial"/>
          <w:b w:val="0"/>
          <w:sz w:val="22"/>
        </w:rPr>
        <w:t>terrible to see,</w:t>
      </w:r>
    </w:p>
    <w:p>
      <w:r>
        <w:rPr>
          <w:rFonts w:ascii="Arial" w:hAnsi="Arial" w:eastAsia="Arial"/>
          <w:b w:val="0"/>
          <w:sz w:val="22"/>
        </w:rPr>
        <w:t>such anguish,</w:t>
      </w:r>
    </w:p>
    <w:p>
      <w:r>
        <w:rPr>
          <w:rFonts w:ascii="Arial" w:hAnsi="Arial" w:eastAsia="Arial"/>
          <w:b w:val="0"/>
          <w:sz w:val="22"/>
        </w:rPr>
        <w:t>such terrible agony,</w:t>
      </w:r>
    </w:p>
    <w:p>
      <w:r>
        <w:rPr>
          <w:rFonts w:ascii="Arial" w:hAnsi="Arial" w:eastAsia="Arial"/>
          <w:b w:val="0"/>
          <w:sz w:val="22"/>
        </w:rPr>
        <w:t>and the bruises and the scratches and the cuts,</w:t>
      </w:r>
    </w:p>
    <w:p>
      <w:r>
        <w:rPr>
          <w:rFonts w:ascii="Arial" w:hAnsi="Arial" w:eastAsia="Arial"/>
          <w:b w:val="0"/>
          <w:sz w:val="22"/>
        </w:rPr>
        <w:t>will live with you eternally in your memory,</w:t>
      </w:r>
    </w:p>
    <w:p>
      <w:r>
        <w:rPr>
          <w:rFonts w:ascii="Arial" w:hAnsi="Arial" w:eastAsia="Arial"/>
          <w:b w:val="0"/>
          <w:sz w:val="22"/>
        </w:rPr>
        <w:t>and I am not an angel,</w:t>
      </w:r>
    </w:p>
    <w:p>
      <w:r>
        <w:rPr>
          <w:rFonts w:ascii="Arial" w:hAnsi="Arial" w:eastAsia="Arial"/>
          <w:b w:val="0"/>
          <w:sz w:val="22"/>
        </w:rPr>
        <w:t>and I unfortunately cannot erase this agony magically,</w:t>
      </w:r>
    </w:p>
    <w:p>
      <w:r>
        <w:rPr>
          <w:rFonts w:ascii="Arial" w:hAnsi="Arial" w:eastAsia="Arial"/>
          <w:b w:val="0"/>
          <w:sz w:val="22"/>
        </w:rPr>
        <w:t>and woe is me,</w:t>
      </w:r>
    </w:p>
    <w:p>
      <w:r>
        <w:rPr>
          <w:rFonts w:ascii="Arial" w:hAnsi="Arial" w:eastAsia="Arial"/>
          <w:b w:val="0"/>
          <w:sz w:val="22"/>
        </w:rPr>
        <w:t>as before me I see,</w:t>
      </w:r>
    </w:p>
    <w:p>
      <w:r>
        <w:rPr>
          <w:rFonts w:ascii="Arial" w:hAnsi="Arial" w:eastAsia="Arial"/>
          <w:b w:val="0"/>
          <w:sz w:val="22"/>
        </w:rPr>
        <w:t>your sad eyes,</w:t>
      </w:r>
    </w:p>
    <w:p>
      <w:r>
        <w:rPr>
          <w:rFonts w:ascii="Arial" w:hAnsi="Arial" w:eastAsia="Arial"/>
          <w:b w:val="0"/>
          <w:sz w:val="22"/>
        </w:rPr>
        <w:t>and tear drops,</w:t>
      </w:r>
    </w:p>
    <w:p>
      <w:r>
        <w:rPr>
          <w:rFonts w:ascii="Arial" w:hAnsi="Arial" w:eastAsia="Arial"/>
          <w:b w:val="0"/>
          <w:sz w:val="22"/>
        </w:rPr>
        <w:t>as I look at you and I listen to your screams and your sighs,</w:t>
      </w:r>
    </w:p>
    <w:p>
      <w:r>
        <w:rPr>
          <w:rFonts w:ascii="Arial" w:hAnsi="Arial" w:eastAsia="Arial"/>
          <w:b w:val="0"/>
          <w:sz w:val="22"/>
        </w:rPr>
        <w:t>and as I do you verbally rip out your insides,</w:t>
      </w:r>
    </w:p>
    <w:p>
      <w:r>
        <w:rPr>
          <w:rFonts w:ascii="Arial" w:hAnsi="Arial" w:eastAsia="Arial"/>
          <w:b w:val="0"/>
          <w:sz w:val="22"/>
        </w:rPr>
        <w:t>and I feel as helpless as can be,</w:t>
      </w:r>
    </w:p>
    <w:p>
      <w:r>
        <w:rPr>
          <w:rFonts w:ascii="Arial" w:hAnsi="Arial" w:eastAsia="Arial"/>
          <w:b w:val="0"/>
          <w:sz w:val="22"/>
        </w:rPr>
        <w:t>as you rant and rave,</w:t>
      </w:r>
    </w:p>
    <w:p>
      <w:r>
        <w:rPr>
          <w:rFonts w:ascii="Arial" w:hAnsi="Arial" w:eastAsia="Arial"/>
          <w:b w:val="0"/>
          <w:sz w:val="22"/>
        </w:rPr>
        <w:t>and smash anything in sight with such a might,</w:t>
      </w:r>
    </w:p>
    <w:p>
      <w:r>
        <w:rPr>
          <w:rFonts w:ascii="Arial" w:hAnsi="Arial" w:eastAsia="Arial"/>
          <w:b w:val="0"/>
          <w:sz w:val="22"/>
        </w:rPr>
        <w:t>and with such monstrous violence,</w:t>
      </w:r>
    </w:p>
    <w:p>
      <w:r>
        <w:rPr>
          <w:rFonts w:ascii="Arial" w:hAnsi="Arial" w:eastAsia="Arial"/>
          <w:b w:val="0"/>
          <w:sz w:val="22"/>
        </w:rPr>
        <w:t>but I understand it and it does not frighten me,</w:t>
      </w:r>
    </w:p>
    <w:p>
      <w:r>
        <w:rPr>
          <w:rFonts w:ascii="Arial" w:hAnsi="Arial" w:eastAsia="Arial"/>
          <w:b w:val="0"/>
          <w:sz w:val="22"/>
        </w:rPr>
        <w:t>and oh, how I feel for you,</w:t>
      </w:r>
    </w:p>
    <w:p>
      <w:r>
        <w:rPr>
          <w:rFonts w:ascii="Arial" w:hAnsi="Arial" w:eastAsia="Arial"/>
          <w:b w:val="0"/>
          <w:sz w:val="22"/>
        </w:rPr>
        <w:t>but there is not much that I can do,</w:t>
      </w:r>
    </w:p>
    <w:p>
      <w:r>
        <w:rPr>
          <w:rFonts w:ascii="Arial" w:hAnsi="Arial" w:eastAsia="Arial"/>
          <w:b w:val="0"/>
          <w:sz w:val="22"/>
        </w:rPr>
        <w:t>as you get the anger out of you,</w:t>
      </w:r>
    </w:p>
    <w:p>
      <w:r>
        <w:rPr>
          <w:rFonts w:ascii="Arial" w:hAnsi="Arial" w:eastAsia="Arial"/>
          <w:b w:val="0"/>
          <w:sz w:val="22"/>
        </w:rPr>
        <w:t>and then after you do,</w:t>
      </w:r>
    </w:p>
    <w:p>
      <w:r>
        <w:rPr>
          <w:rFonts w:ascii="Arial" w:hAnsi="Arial" w:eastAsia="Arial"/>
          <w:b w:val="0"/>
          <w:sz w:val="22"/>
        </w:rPr>
        <w:t>you sit down and break down and cry,</w:t>
      </w:r>
    </w:p>
    <w:p>
      <w:r>
        <w:rPr>
          <w:rFonts w:ascii="Arial" w:hAnsi="Arial" w:eastAsia="Arial"/>
          <w:b w:val="0"/>
          <w:sz w:val="22"/>
        </w:rPr>
        <w:t>and you are exhausted,</w:t>
      </w:r>
    </w:p>
    <w:p>
      <w:r>
        <w:rPr>
          <w:rFonts w:ascii="Arial" w:hAnsi="Arial" w:eastAsia="Arial"/>
          <w:b w:val="0"/>
          <w:sz w:val="22"/>
        </w:rPr>
        <w:t>after having explained angrily,</w:t>
      </w:r>
    </w:p>
    <w:p>
      <w:r>
        <w:rPr>
          <w:rFonts w:ascii="Arial" w:hAnsi="Arial" w:eastAsia="Arial"/>
          <w:b w:val="0"/>
          <w:sz w:val="22"/>
        </w:rPr>
        <w:t>what you were put through,</w:t>
      </w:r>
    </w:p>
    <w:p>
      <w:r>
        <w:rPr>
          <w:rFonts w:ascii="Arial" w:hAnsi="Arial" w:eastAsia="Arial"/>
          <w:b w:val="0"/>
          <w:sz w:val="22"/>
        </w:rPr>
        <w:t>and then, you reach out to me,</w:t>
      </w:r>
    </w:p>
    <w:p>
      <w:r>
        <w:rPr>
          <w:rFonts w:ascii="Arial" w:hAnsi="Arial" w:eastAsia="Arial"/>
          <w:b w:val="0"/>
          <w:sz w:val="22"/>
        </w:rPr>
        <w:t>and you hold me tight,</w:t>
      </w:r>
    </w:p>
    <w:p>
      <w:r>
        <w:rPr>
          <w:rFonts w:ascii="Arial" w:hAnsi="Arial" w:eastAsia="Arial"/>
          <w:b w:val="0"/>
          <w:sz w:val="22"/>
        </w:rPr>
        <w:t>and I feel your heartbeat,</w:t>
      </w:r>
    </w:p>
    <w:p>
      <w:r>
        <w:rPr>
          <w:rFonts w:ascii="Arial" w:hAnsi="Arial" w:eastAsia="Arial"/>
          <w:b w:val="0"/>
          <w:sz w:val="22"/>
        </w:rPr>
        <w:t>beat so rapidly next to mine in the night,</w:t>
      </w:r>
    </w:p>
    <w:p>
      <w:r>
        <w:rPr>
          <w:rFonts w:ascii="Arial" w:hAnsi="Arial" w:eastAsia="Arial"/>
          <w:b w:val="0"/>
          <w:sz w:val="22"/>
        </w:rPr>
        <w:t>and your tears,</w:t>
      </w:r>
    </w:p>
    <w:p>
      <w:r>
        <w:rPr>
          <w:rFonts w:ascii="Arial" w:hAnsi="Arial" w:eastAsia="Arial"/>
          <w:b w:val="0"/>
          <w:sz w:val="22"/>
        </w:rPr>
        <w:t>oh, how they pour from your eyes,</w:t>
      </w:r>
    </w:p>
    <w:p>
      <w:r>
        <w:rPr>
          <w:rFonts w:ascii="Arial" w:hAnsi="Arial" w:eastAsia="Arial"/>
          <w:b w:val="0"/>
          <w:sz w:val="22"/>
        </w:rPr>
        <w:t>such beauties,</w:t>
      </w:r>
    </w:p>
    <w:p>
      <w:r>
        <w:rPr>
          <w:rFonts w:ascii="Arial" w:hAnsi="Arial" w:eastAsia="Arial"/>
          <w:b w:val="0"/>
          <w:sz w:val="22"/>
        </w:rPr>
        <w:t>beauties but caused by such terrible memories,</w:t>
      </w:r>
    </w:p>
    <w:p>
      <w:r>
        <w:rPr>
          <w:rFonts w:ascii="Arial" w:hAnsi="Arial" w:eastAsia="Arial"/>
          <w:b w:val="0"/>
          <w:sz w:val="22"/>
        </w:rPr>
        <w:t>terrible memories of those terrible times,</w:t>
      </w:r>
    </w:p>
    <w:p>
      <w:r>
        <w:rPr>
          <w:rFonts w:ascii="Arial" w:hAnsi="Arial" w:eastAsia="Arial"/>
          <w:b w:val="0"/>
          <w:sz w:val="22"/>
        </w:rPr>
        <w:t>those horrific times,</w:t>
      </w:r>
    </w:p>
    <w:p>
      <w:r>
        <w:rPr>
          <w:rFonts w:ascii="Arial" w:hAnsi="Arial" w:eastAsia="Arial"/>
          <w:b w:val="0"/>
          <w:sz w:val="22"/>
        </w:rPr>
        <w:t>and as I feel your heart beat,</w:t>
      </w:r>
    </w:p>
    <w:p>
      <w:r>
        <w:rPr>
          <w:rFonts w:ascii="Arial" w:hAnsi="Arial" w:eastAsia="Arial"/>
          <w:b w:val="0"/>
          <w:sz w:val="22"/>
        </w:rPr>
        <w:t>next to mine so rapidly,</w:t>
      </w:r>
    </w:p>
    <w:p>
      <w:r>
        <w:rPr>
          <w:rFonts w:ascii="Arial" w:hAnsi="Arial" w:eastAsia="Arial"/>
          <w:b w:val="0"/>
          <w:sz w:val="22"/>
        </w:rPr>
        <w:t>I can only hope for the best,</w:t>
      </w:r>
    </w:p>
    <w:p>
      <w:r>
        <w:rPr>
          <w:rFonts w:ascii="Arial" w:hAnsi="Arial" w:eastAsia="Arial"/>
          <w:b w:val="0"/>
          <w:sz w:val="22"/>
        </w:rPr>
        <w:t>and hope that you will never be put through again,</w:t>
      </w:r>
    </w:p>
    <w:p>
      <w:r>
        <w:rPr>
          <w:rFonts w:ascii="Arial" w:hAnsi="Arial" w:eastAsia="Arial"/>
          <w:b w:val="0"/>
          <w:sz w:val="22"/>
        </w:rPr>
        <w:t>what you were put through,</w:t>
      </w:r>
    </w:p>
    <w:p>
      <w:r>
        <w:rPr>
          <w:rFonts w:ascii="Arial" w:hAnsi="Arial" w:eastAsia="Arial"/>
          <w:b w:val="0"/>
          <w:sz w:val="22"/>
        </w:rPr>
        <w:t>and your tears they flow, unwittingly into your wine,</w:t>
      </w:r>
    </w:p>
    <w:p>
      <w:r>
        <w:rPr>
          <w:rFonts w:ascii="Arial" w:hAnsi="Arial" w:eastAsia="Arial"/>
          <w:b w:val="0"/>
          <w:sz w:val="22"/>
        </w:rPr>
        <w:t>and the colour of it,</w:t>
      </w:r>
    </w:p>
    <w:p>
      <w:r>
        <w:rPr>
          <w:rFonts w:ascii="Arial" w:hAnsi="Arial" w:eastAsia="Arial"/>
          <w:b w:val="0"/>
          <w:sz w:val="22"/>
        </w:rPr>
        <w:t>it suits the mood of my mind,</w:t>
      </w:r>
    </w:p>
    <w:p>
      <w:r>
        <w:rPr>
          <w:rFonts w:ascii="Arial" w:hAnsi="Arial" w:eastAsia="Arial"/>
          <w:b w:val="0"/>
          <w:sz w:val="22"/>
        </w:rPr>
        <w:t>red,</w:t>
      </w:r>
    </w:p>
    <w:p>
      <w:r>
        <w:rPr>
          <w:rFonts w:ascii="Arial" w:hAnsi="Arial" w:eastAsia="Arial"/>
          <w:b w:val="0"/>
          <w:sz w:val="22"/>
        </w:rPr>
        <w:t>my mind is of a mood of bloody red,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am seething with anger,</w:t>
      </w:r>
    </w:p>
    <w:p>
      <w:r>
        <w:rPr>
          <w:rFonts w:ascii="Arial" w:hAnsi="Arial" w:eastAsia="Arial"/>
          <w:b w:val="0"/>
          <w:sz w:val="22"/>
        </w:rPr>
        <w:t>and I am no angel,</w:t>
      </w:r>
    </w:p>
    <w:p>
      <w:r>
        <w:rPr>
          <w:rFonts w:ascii="Arial" w:hAnsi="Arial" w:eastAsia="Arial"/>
          <w:b w:val="0"/>
          <w:sz w:val="22"/>
        </w:rPr>
        <w:t>and I hate your ex-valentine,</w:t>
      </w:r>
    </w:p>
    <w:p>
      <w:r>
        <w:rPr>
          <w:rFonts w:ascii="Arial" w:hAnsi="Arial" w:eastAsia="Arial"/>
          <w:b w:val="0"/>
          <w:sz w:val="22"/>
        </w:rPr>
        <w:t>but I shouldn't,</w:t>
      </w:r>
    </w:p>
    <w:p>
      <w:r>
        <w:rPr>
          <w:rFonts w:ascii="Arial" w:hAnsi="Arial" w:eastAsia="Arial"/>
          <w:b w:val="0"/>
          <w:sz w:val="22"/>
        </w:rPr>
        <w:t>upon him waste my time,</w:t>
      </w:r>
    </w:p>
    <w:p>
      <w:r>
        <w:rPr>
          <w:rFonts w:ascii="Arial" w:hAnsi="Arial" w:eastAsia="Arial"/>
          <w:b w:val="0"/>
          <w:sz w:val="22"/>
        </w:rPr>
        <w:t>but the feeling of anger is hard to shift,</w:t>
      </w:r>
    </w:p>
    <w:p>
      <w:r>
        <w:rPr>
          <w:rFonts w:ascii="Arial" w:hAnsi="Arial" w:eastAsia="Arial"/>
          <w:b w:val="0"/>
          <w:sz w:val="22"/>
        </w:rPr>
        <w:t>hard to shift as you hold me tight,</w:t>
      </w:r>
    </w:p>
    <w:p>
      <w:r>
        <w:rPr>
          <w:rFonts w:ascii="Arial" w:hAnsi="Arial" w:eastAsia="Arial"/>
          <w:b w:val="0"/>
          <w:sz w:val="22"/>
        </w:rPr>
        <w:t>and your tears,</w:t>
      </w:r>
    </w:p>
    <w:p>
      <w:r>
        <w:rPr>
          <w:rFonts w:ascii="Arial" w:hAnsi="Arial" w:eastAsia="Arial"/>
          <w:b w:val="0"/>
          <w:sz w:val="22"/>
        </w:rPr>
        <w:t>they flow rapidly down your cheeks,</w:t>
      </w:r>
    </w:p>
    <w:p>
      <w:r>
        <w:rPr>
          <w:rFonts w:ascii="Arial" w:hAnsi="Arial" w:eastAsia="Arial"/>
          <w:b w:val="0"/>
          <w:sz w:val="22"/>
        </w:rPr>
        <w:t>as you look at me so sorrowfully,</w:t>
      </w:r>
    </w:p>
    <w:p>
      <w:r>
        <w:rPr>
          <w:rFonts w:ascii="Arial" w:hAnsi="Arial" w:eastAsia="Arial"/>
          <w:b w:val="0"/>
          <w:sz w:val="22"/>
        </w:rPr>
        <w:t>in the flickering candlelight.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