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Darkened clouds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few solitary darkened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moving across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 much light at all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for the fire that I sit besides,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woods, as the leaves fall from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shelter it covers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the stars they envelope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moon glows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under the magic of the glorious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mesmerised,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beguiled,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brain racing through countless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capture the mood of the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light that shines down into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wonderful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a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writing poetry by the fireside.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