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Dark thoughts and dreams and machiavellian schemes</w:t>
      </w:r>
    </w:p>
    <w:p/>
    <w:p>
      <w:r>
        <w:rPr>
          <w:rFonts w:ascii="Arial" w:hAnsi="Arial" w:eastAsia="Arial"/>
          <w:b w:val="0"/>
          <w:sz w:val="22"/>
        </w:rPr>
        <w:t>Oh, what a world it is,</w:t>
      </w:r>
    </w:p>
    <w:p>
      <w:r>
        <w:rPr>
          <w:rFonts w:ascii="Arial" w:hAnsi="Arial" w:eastAsia="Arial"/>
          <w:b w:val="0"/>
          <w:sz w:val="22"/>
        </w:rPr>
        <w:t>with such tragedies and insanities,</w:t>
      </w:r>
    </w:p>
    <w:p>
      <w:r>
        <w:rPr>
          <w:rFonts w:ascii="Arial" w:hAnsi="Arial" w:eastAsia="Arial"/>
          <w:b w:val="0"/>
          <w:sz w:val="22"/>
        </w:rPr>
        <w:t>and oh, what dark thoughts and dreams,</w:t>
      </w:r>
    </w:p>
    <w:p>
      <w:r>
        <w:rPr>
          <w:rFonts w:ascii="Arial" w:hAnsi="Arial" w:eastAsia="Arial"/>
          <w:b w:val="0"/>
          <w:sz w:val="22"/>
        </w:rPr>
        <w:t>and plans wrought from cold hearts and minds,</w:t>
      </w:r>
    </w:p>
    <w:p>
      <w:r>
        <w:rPr>
          <w:rFonts w:ascii="Arial" w:hAnsi="Arial" w:eastAsia="Arial"/>
          <w:b w:val="0"/>
          <w:sz w:val="22"/>
        </w:rPr>
        <w:t>and what fearful cogitations there are,</w:t>
      </w:r>
    </w:p>
    <w:p>
      <w:r>
        <w:rPr>
          <w:rFonts w:ascii="Arial" w:hAnsi="Arial" w:eastAsia="Arial"/>
          <w:b w:val="0"/>
          <w:sz w:val="22"/>
        </w:rPr>
        <w:t>that form some men and women’s machiavellian schemes,</w:t>
      </w:r>
    </w:p>
    <w:p>
      <w:r>
        <w:rPr>
          <w:rFonts w:ascii="Arial" w:hAnsi="Arial" w:eastAsia="Arial"/>
          <w:b w:val="0"/>
          <w:sz w:val="22"/>
        </w:rPr>
        <w:t>machiavellian schemes that help destroy society,</w:t>
      </w:r>
    </w:p>
    <w:p>
      <w:r>
        <w:rPr>
          <w:rFonts w:ascii="Arial" w:hAnsi="Arial" w:eastAsia="Arial"/>
          <w:b w:val="0"/>
          <w:sz w:val="22"/>
        </w:rPr>
        <w:t>schemes that devastate so many nations,</w:t>
      </w:r>
    </w:p>
    <w:p>
      <w:r>
        <w:rPr>
          <w:rFonts w:ascii="Arial" w:hAnsi="Arial" w:eastAsia="Arial"/>
          <w:b w:val="0"/>
          <w:sz w:val="22"/>
        </w:rPr>
        <w:t>and that come from the ego,</w:t>
      </w:r>
    </w:p>
    <w:p>
      <w:r>
        <w:rPr>
          <w:rFonts w:ascii="Arial" w:hAnsi="Arial" w:eastAsia="Arial"/>
          <w:b w:val="0"/>
          <w:sz w:val="22"/>
        </w:rPr>
        <w:t>the selfishness, the bitterness,</w:t>
      </w:r>
    </w:p>
    <w:p>
      <w:r>
        <w:rPr>
          <w:rFonts w:ascii="Arial" w:hAnsi="Arial" w:eastAsia="Arial"/>
          <w:b w:val="0"/>
          <w:sz w:val="22"/>
        </w:rPr>
        <w:t>and the hatred that men and women keep within,</w:t>
      </w:r>
    </w:p>
    <w:p>
      <w:r>
        <w:rPr>
          <w:rFonts w:ascii="Arial" w:hAnsi="Arial" w:eastAsia="Arial"/>
          <w:b w:val="0"/>
          <w:sz w:val="22"/>
        </w:rPr>
        <w:t>and because of misunderstanding,</w:t>
      </w:r>
    </w:p>
    <w:p>
      <w:r>
        <w:rPr>
          <w:rFonts w:ascii="Arial" w:hAnsi="Arial" w:eastAsia="Arial"/>
          <w:b w:val="0"/>
          <w:sz w:val="22"/>
        </w:rPr>
        <w:t>and the inability to listen,</w:t>
      </w:r>
    </w:p>
    <w:p>
      <w:r>
        <w:rPr>
          <w:rFonts w:ascii="Arial" w:hAnsi="Arial" w:eastAsia="Arial"/>
          <w:b w:val="0"/>
          <w:sz w:val="22"/>
        </w:rPr>
        <w:t>and the lack of compassion,</w:t>
      </w:r>
    </w:p>
    <w:p>
      <w:r>
        <w:rPr>
          <w:rFonts w:ascii="Arial" w:hAnsi="Arial" w:eastAsia="Arial"/>
          <w:b w:val="0"/>
          <w:sz w:val="22"/>
        </w:rPr>
        <w:t>what terrible evil they unleash upon the world,</w:t>
      </w:r>
    </w:p>
    <w:p>
      <w:r>
        <w:rPr>
          <w:rFonts w:ascii="Arial" w:hAnsi="Arial" w:eastAsia="Arial"/>
          <w:b w:val="0"/>
          <w:sz w:val="22"/>
        </w:rPr>
        <w:t>again and again,</w:t>
      </w:r>
    </w:p>
    <w:p>
      <w:r>
        <w:rPr>
          <w:rFonts w:ascii="Arial" w:hAnsi="Arial" w:eastAsia="Arial"/>
          <w:b w:val="0"/>
          <w:sz w:val="22"/>
        </w:rPr>
        <w:t>and because of their delusions and ego,</w:t>
      </w:r>
    </w:p>
    <w:p>
      <w:r>
        <w:rPr>
          <w:rFonts w:ascii="Arial" w:hAnsi="Arial" w:eastAsia="Arial"/>
          <w:b w:val="0"/>
          <w:sz w:val="22"/>
        </w:rPr>
        <w:t>how the world suffers,</w:t>
      </w:r>
    </w:p>
    <w:p>
      <w:r>
        <w:rPr>
          <w:rFonts w:ascii="Arial" w:hAnsi="Arial" w:eastAsia="Arial"/>
          <w:b w:val="0"/>
          <w:sz w:val="22"/>
        </w:rPr>
        <w:t>and sadly mostly, the evil never repent,</w:t>
      </w:r>
    </w:p>
    <w:p>
      <w:r>
        <w:rPr>
          <w:rFonts w:ascii="Arial" w:hAnsi="Arial" w:eastAsia="Arial"/>
          <w:b w:val="0"/>
          <w:sz w:val="22"/>
        </w:rPr>
        <w:t>and continue with their evil ways until their lives are spent,</w:t>
      </w:r>
    </w:p>
    <w:p>
      <w:r>
        <w:rPr>
          <w:rFonts w:ascii="Arial" w:hAnsi="Arial" w:eastAsia="Arial"/>
          <w:b w:val="0"/>
          <w:sz w:val="22"/>
        </w:rPr>
        <w:t>and how terribly the world is damaged,</w:t>
      </w:r>
    </w:p>
    <w:p>
      <w:r>
        <w:rPr>
          <w:rFonts w:ascii="Arial" w:hAnsi="Arial" w:eastAsia="Arial"/>
          <w:b w:val="0"/>
          <w:sz w:val="22"/>
        </w:rPr>
        <w:t>and ravaged because of their terrible ideas,</w:t>
      </w:r>
    </w:p>
    <w:p>
      <w:r>
        <w:rPr>
          <w:rFonts w:ascii="Arial" w:hAnsi="Arial" w:eastAsia="Arial"/>
          <w:b w:val="0"/>
          <w:sz w:val="22"/>
        </w:rPr>
        <w:t>and how many people suffer the terror,</w:t>
      </w:r>
    </w:p>
    <w:p>
      <w:r>
        <w:rPr>
          <w:rFonts w:ascii="Arial" w:hAnsi="Arial" w:eastAsia="Arial"/>
          <w:b w:val="0"/>
          <w:sz w:val="22"/>
        </w:rPr>
        <w:t>and the evil ideas that spew forth from their vicious minds,</w:t>
      </w:r>
    </w:p>
    <w:p>
      <w:r>
        <w:rPr>
          <w:rFonts w:ascii="Arial" w:hAnsi="Arial" w:eastAsia="Arial"/>
          <w:b w:val="0"/>
          <w:sz w:val="22"/>
        </w:rPr>
        <w:t>and what despicable acts they cause,</w:t>
      </w:r>
    </w:p>
    <w:p>
      <w:r>
        <w:rPr>
          <w:rFonts w:ascii="Arial" w:hAnsi="Arial" w:eastAsia="Arial"/>
          <w:b w:val="0"/>
          <w:sz w:val="22"/>
        </w:rPr>
        <w:t>what violent brutal acts,</w:t>
      </w:r>
    </w:p>
    <w:p>
      <w:r>
        <w:rPr>
          <w:rFonts w:ascii="Arial" w:hAnsi="Arial" w:eastAsia="Arial"/>
          <w:b w:val="0"/>
          <w:sz w:val="22"/>
        </w:rPr>
        <w:t>what tortures, murders, and wars,</w:t>
      </w:r>
    </w:p>
    <w:p>
      <w:r>
        <w:rPr>
          <w:rFonts w:ascii="Arial" w:hAnsi="Arial" w:eastAsia="Arial"/>
          <w:b w:val="0"/>
          <w:sz w:val="22"/>
        </w:rPr>
        <w:t>that are inflicted so cruelly upon humankind,</w:t>
      </w:r>
    </w:p>
    <w:p>
      <w:r>
        <w:rPr>
          <w:rFonts w:ascii="Arial" w:hAnsi="Arial" w:eastAsia="Arial"/>
          <w:b w:val="0"/>
          <w:sz w:val="22"/>
        </w:rPr>
        <w:t>thoughts and devastation caused by evil cogitation,</w:t>
      </w:r>
    </w:p>
    <w:p>
      <w:r>
        <w:rPr>
          <w:rFonts w:ascii="Arial" w:hAnsi="Arial" w:eastAsia="Arial"/>
          <w:b w:val="0"/>
          <w:sz w:val="22"/>
        </w:rPr>
        <w:t>and contemplation,</w:t>
      </w:r>
    </w:p>
    <w:p>
      <w:r>
        <w:rPr>
          <w:rFonts w:ascii="Arial" w:hAnsi="Arial" w:eastAsia="Arial"/>
          <w:b w:val="0"/>
          <w:sz w:val="22"/>
        </w:rPr>
        <w:t>thoughts guided by ignorance,</w:t>
      </w:r>
    </w:p>
    <w:p>
      <w:r>
        <w:rPr>
          <w:rFonts w:ascii="Arial" w:hAnsi="Arial" w:eastAsia="Arial"/>
          <w:b w:val="0"/>
          <w:sz w:val="22"/>
        </w:rPr>
        <w:t>and not by education,</w:t>
      </w:r>
    </w:p>
    <w:p>
      <w:r>
        <w:rPr>
          <w:rFonts w:ascii="Arial" w:hAnsi="Arial" w:eastAsia="Arial"/>
          <w:b w:val="0"/>
          <w:sz w:val="22"/>
        </w:rPr>
        <w:t>and the hate and the greed of the times,</w:t>
      </w:r>
    </w:p>
    <w:p>
      <w:r>
        <w:rPr>
          <w:rFonts w:ascii="Arial" w:hAnsi="Arial" w:eastAsia="Arial"/>
          <w:b w:val="0"/>
          <w:sz w:val="22"/>
        </w:rPr>
        <w:t>oh, the suffering and the slaughter of mankind,</w:t>
      </w:r>
    </w:p>
    <w:p>
      <w:r>
        <w:rPr>
          <w:rFonts w:ascii="Arial" w:hAnsi="Arial" w:eastAsia="Arial"/>
          <w:b w:val="0"/>
          <w:sz w:val="22"/>
        </w:rPr>
        <w:t>what insanity it is,</w:t>
      </w:r>
    </w:p>
    <w:p>
      <w:r>
        <w:rPr>
          <w:rFonts w:ascii="Arial" w:hAnsi="Arial" w:eastAsia="Arial"/>
          <w:b w:val="0"/>
          <w:sz w:val="22"/>
        </w:rPr>
        <w:t>and what sickness there is in the dark hearts,</w:t>
      </w:r>
    </w:p>
    <w:p>
      <w:r>
        <w:rPr>
          <w:rFonts w:ascii="Arial" w:hAnsi="Arial" w:eastAsia="Arial"/>
          <w:b w:val="0"/>
          <w:sz w:val="22"/>
        </w:rPr>
        <w:t>and the dark minds of leaders,</w:t>
      </w:r>
    </w:p>
    <w:p>
      <w:r>
        <w:rPr>
          <w:rFonts w:ascii="Arial" w:hAnsi="Arial" w:eastAsia="Arial"/>
          <w:b w:val="0"/>
          <w:sz w:val="22"/>
        </w:rPr>
        <w:t>who with power in their hands,</w:t>
      </w:r>
    </w:p>
    <w:p>
      <w:r>
        <w:rPr>
          <w:rFonts w:ascii="Arial" w:hAnsi="Arial" w:eastAsia="Arial"/>
          <w:b w:val="0"/>
          <w:sz w:val="22"/>
        </w:rPr>
        <w:t>belittle and cajole,</w:t>
      </w:r>
    </w:p>
    <w:p>
      <w:r>
        <w:rPr>
          <w:rFonts w:ascii="Arial" w:hAnsi="Arial" w:eastAsia="Arial"/>
          <w:b w:val="0"/>
          <w:sz w:val="22"/>
        </w:rPr>
        <w:t>and rule their people with fear,</w:t>
      </w:r>
    </w:p>
    <w:p>
      <w:r>
        <w:rPr>
          <w:rFonts w:ascii="Arial" w:hAnsi="Arial" w:eastAsia="Arial"/>
          <w:b w:val="0"/>
          <w:sz w:val="22"/>
        </w:rPr>
        <w:t>and kill people so needlessly all the time.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