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Dark night</w:t>
      </w:r>
    </w:p>
    <w:p/>
    <w:p>
      <w:r>
        <w:rPr>
          <w:rFonts w:ascii="Arial" w:hAnsi="Arial" w:eastAsia="Arial"/>
          <w:b w:val="0"/>
          <w:sz w:val="22"/>
        </w:rPr>
        <w:t>A Dark night,</w:t>
      </w:r>
    </w:p>
    <w:p>
      <w:r>
        <w:rPr>
          <w:rFonts w:ascii="Arial" w:hAnsi="Arial" w:eastAsia="Arial"/>
          <w:b w:val="0"/>
          <w:sz w:val="22"/>
        </w:rPr>
        <w:t>as those with money,</w:t>
      </w:r>
    </w:p>
    <w:p>
      <w:r>
        <w:rPr>
          <w:rFonts w:ascii="Arial" w:hAnsi="Arial" w:eastAsia="Arial"/>
          <w:b w:val="0"/>
          <w:sz w:val="22"/>
        </w:rPr>
        <w:t>those with money are out in the hot summer night,</w:t>
      </w:r>
    </w:p>
    <w:p>
      <w:r>
        <w:rPr>
          <w:rFonts w:ascii="Arial" w:hAnsi="Arial" w:eastAsia="Arial"/>
          <w:b w:val="0"/>
          <w:sz w:val="22"/>
        </w:rPr>
        <w:t>and drunks lay in the gutter,</w:t>
      </w:r>
    </w:p>
    <w:p>
      <w:r>
        <w:rPr>
          <w:rFonts w:ascii="Arial" w:hAnsi="Arial" w:eastAsia="Arial"/>
          <w:b w:val="0"/>
          <w:sz w:val="22"/>
        </w:rPr>
        <w:t>as a vicar walks on by down the street,</w:t>
      </w:r>
    </w:p>
    <w:p>
      <w:r>
        <w:rPr>
          <w:rFonts w:ascii="Arial" w:hAnsi="Arial" w:eastAsia="Arial"/>
          <w:b w:val="0"/>
          <w:sz w:val="22"/>
        </w:rPr>
        <w:t>and his wife,</w:t>
      </w:r>
    </w:p>
    <w:p>
      <w:r>
        <w:rPr>
          <w:rFonts w:ascii="Arial" w:hAnsi="Arial" w:eastAsia="Arial"/>
          <w:b w:val="0"/>
          <w:sz w:val="22"/>
        </w:rPr>
        <w:t>she heads upstairs holding a candle burning bright,</w:t>
      </w:r>
    </w:p>
    <w:p>
      <w:r>
        <w:rPr>
          <w:rFonts w:ascii="Arial" w:hAnsi="Arial" w:eastAsia="Arial"/>
          <w:b w:val="0"/>
          <w:sz w:val="22"/>
        </w:rPr>
        <w:t>a candle burning bright,</w:t>
      </w:r>
    </w:p>
    <w:p>
      <w:r>
        <w:rPr>
          <w:rFonts w:ascii="Arial" w:hAnsi="Arial" w:eastAsia="Arial"/>
          <w:b w:val="0"/>
          <w:sz w:val="22"/>
        </w:rPr>
        <w:t>as people shout and scream down the street,</w:t>
      </w:r>
    </w:p>
    <w:p>
      <w:r>
        <w:rPr>
          <w:rFonts w:ascii="Arial" w:hAnsi="Arial" w:eastAsia="Arial"/>
          <w:b w:val="0"/>
          <w:sz w:val="22"/>
        </w:rPr>
        <w:t>and broken bottles lay in the gutter,</w:t>
      </w:r>
    </w:p>
    <w:p>
      <w:r>
        <w:rPr>
          <w:rFonts w:ascii="Arial" w:hAnsi="Arial" w:eastAsia="Arial"/>
          <w:b w:val="0"/>
          <w:sz w:val="22"/>
        </w:rPr>
        <w:t>and the rubbish it blows on by,</w:t>
      </w:r>
    </w:p>
    <w:p>
      <w:r>
        <w:rPr>
          <w:rFonts w:ascii="Arial" w:hAnsi="Arial" w:eastAsia="Arial"/>
          <w:b w:val="0"/>
          <w:sz w:val="22"/>
        </w:rPr>
        <w:t>the rubbish it blows on by,</w:t>
      </w:r>
    </w:p>
    <w:p>
      <w:r>
        <w:rPr>
          <w:rFonts w:ascii="Arial" w:hAnsi="Arial" w:eastAsia="Arial"/>
          <w:b w:val="0"/>
          <w:sz w:val="22"/>
        </w:rPr>
        <w:t>and the alcoholics they stumble,</w:t>
      </w:r>
    </w:p>
    <w:p>
      <w:r>
        <w:rPr>
          <w:rFonts w:ascii="Arial" w:hAnsi="Arial" w:eastAsia="Arial"/>
          <w:b w:val="0"/>
          <w:sz w:val="22"/>
        </w:rPr>
        <w:t>and friends fight, argue and cry,</w:t>
      </w:r>
    </w:p>
    <w:p>
      <w:r>
        <w:rPr>
          <w:rFonts w:ascii="Arial" w:hAnsi="Arial" w:eastAsia="Arial"/>
          <w:b w:val="0"/>
          <w:sz w:val="22"/>
        </w:rPr>
        <w:t>and the moonlight it shines down so bright,</w:t>
      </w:r>
    </w:p>
    <w:p>
      <w:r>
        <w:rPr>
          <w:rFonts w:ascii="Arial" w:hAnsi="Arial" w:eastAsia="Arial"/>
          <w:b w:val="0"/>
          <w:sz w:val="22"/>
        </w:rPr>
        <w:t>it shines down so bright,</w:t>
      </w:r>
    </w:p>
    <w:p>
      <w:r>
        <w:rPr>
          <w:rFonts w:ascii="Arial" w:hAnsi="Arial" w:eastAsia="Arial"/>
          <w:b w:val="0"/>
          <w:sz w:val="22"/>
        </w:rPr>
        <w:t>and people revel in the freedom,</w:t>
      </w:r>
    </w:p>
    <w:p>
      <w:r>
        <w:rPr>
          <w:rFonts w:ascii="Arial" w:hAnsi="Arial" w:eastAsia="Arial"/>
          <w:b w:val="0"/>
          <w:sz w:val="22"/>
        </w:rPr>
        <w:t>away from the working week,</w:t>
      </w:r>
    </w:p>
    <w:p>
      <w:r>
        <w:rPr>
          <w:rFonts w:ascii="Arial" w:hAnsi="Arial" w:eastAsia="Arial"/>
          <w:b w:val="0"/>
          <w:sz w:val="22"/>
        </w:rPr>
        <w:t>and there are happy faces in many places,</w:t>
      </w:r>
    </w:p>
    <w:p>
      <w:r>
        <w:rPr>
          <w:rFonts w:ascii="Arial" w:hAnsi="Arial" w:eastAsia="Arial"/>
          <w:b w:val="0"/>
          <w:sz w:val="22"/>
        </w:rPr>
        <w:t>and others in the darkened shadows,</w:t>
      </w:r>
    </w:p>
    <w:p>
      <w:r>
        <w:rPr>
          <w:rFonts w:ascii="Arial" w:hAnsi="Arial" w:eastAsia="Arial"/>
          <w:b w:val="0"/>
          <w:sz w:val="22"/>
        </w:rPr>
        <w:t>they take drugs and get high,</w:t>
      </w:r>
    </w:p>
    <w:p>
      <w:r>
        <w:rPr>
          <w:rFonts w:ascii="Arial" w:hAnsi="Arial" w:eastAsia="Arial"/>
          <w:b w:val="0"/>
          <w:sz w:val="22"/>
        </w:rPr>
        <w:t>they take drugs and get high,</w:t>
      </w:r>
    </w:p>
    <w:p>
      <w:r>
        <w:rPr>
          <w:rFonts w:ascii="Arial" w:hAnsi="Arial" w:eastAsia="Arial"/>
          <w:b w:val="0"/>
          <w:sz w:val="22"/>
        </w:rPr>
        <w:t>and the rain it begins to fall,</w:t>
      </w:r>
    </w:p>
    <w:p>
      <w:r>
        <w:rPr>
          <w:rFonts w:ascii="Arial" w:hAnsi="Arial" w:eastAsia="Arial"/>
          <w:b w:val="0"/>
          <w:sz w:val="22"/>
        </w:rPr>
        <w:t>and the sky it looks apocalyptic,</w:t>
      </w:r>
    </w:p>
    <w:p>
      <w:r>
        <w:rPr>
          <w:rFonts w:ascii="Arial" w:hAnsi="Arial" w:eastAsia="Arial"/>
          <w:b w:val="0"/>
          <w:sz w:val="22"/>
        </w:rPr>
        <w:t>and it threatens to unleash its full fury,</w:t>
      </w:r>
    </w:p>
    <w:p>
      <w:r>
        <w:rPr>
          <w:rFonts w:ascii="Arial" w:hAnsi="Arial" w:eastAsia="Arial"/>
          <w:b w:val="0"/>
          <w:sz w:val="22"/>
        </w:rPr>
        <w:t>and lightening upon and around one and all,</w:t>
      </w:r>
    </w:p>
    <w:p>
      <w:r>
        <w:rPr>
          <w:rFonts w:ascii="Arial" w:hAnsi="Arial" w:eastAsia="Arial"/>
          <w:b w:val="0"/>
          <w:sz w:val="22"/>
        </w:rPr>
        <w:t>as someone with a grudge smashes a window nearby,</w:t>
      </w:r>
    </w:p>
    <w:p>
      <w:r>
        <w:rPr>
          <w:rFonts w:ascii="Arial" w:hAnsi="Arial" w:eastAsia="Arial"/>
          <w:b w:val="0"/>
          <w:sz w:val="22"/>
        </w:rPr>
        <w:t>and a fox it sneaks down a side street,</w:t>
      </w:r>
    </w:p>
    <w:p>
      <w:r>
        <w:rPr>
          <w:rFonts w:ascii="Arial" w:hAnsi="Arial" w:eastAsia="Arial"/>
          <w:b w:val="0"/>
          <w:sz w:val="22"/>
        </w:rPr>
        <w:t>looking for food to eat,</w:t>
      </w:r>
    </w:p>
    <w:p>
      <w:r>
        <w:rPr>
          <w:rFonts w:ascii="Arial" w:hAnsi="Arial" w:eastAsia="Arial"/>
          <w:b w:val="0"/>
          <w:sz w:val="22"/>
        </w:rPr>
        <w:t>and a man mugs another,</w:t>
      </w:r>
    </w:p>
    <w:p>
      <w:r>
        <w:rPr>
          <w:rFonts w:ascii="Arial" w:hAnsi="Arial" w:eastAsia="Arial"/>
          <w:b w:val="0"/>
          <w:sz w:val="22"/>
        </w:rPr>
        <w:t>in the shadows where no one should go,</w:t>
      </w:r>
    </w:p>
    <w:p>
      <w:r>
        <w:rPr>
          <w:rFonts w:ascii="Arial" w:hAnsi="Arial" w:eastAsia="Arial"/>
          <w:b w:val="0"/>
          <w:sz w:val="22"/>
        </w:rPr>
        <w:t>unless they have no sense at all,</w:t>
      </w:r>
    </w:p>
    <w:p>
      <w:r>
        <w:rPr>
          <w:rFonts w:ascii="Arial" w:hAnsi="Arial" w:eastAsia="Arial"/>
          <w:b w:val="0"/>
          <w:sz w:val="22"/>
        </w:rPr>
        <w:t>no sense at all,</w:t>
      </w:r>
    </w:p>
    <w:p>
      <w:r>
        <w:rPr>
          <w:rFonts w:ascii="Arial" w:hAnsi="Arial" w:eastAsia="Arial"/>
          <w:b w:val="0"/>
          <w:sz w:val="22"/>
        </w:rPr>
        <w:t>and here in the city, there is food for all,</w:t>
      </w:r>
    </w:p>
    <w:p>
      <w:r>
        <w:rPr>
          <w:rFonts w:ascii="Arial" w:hAnsi="Arial" w:eastAsia="Arial"/>
          <w:b w:val="0"/>
          <w:sz w:val="22"/>
        </w:rPr>
        <w:t>but many suffer and starve,</w:t>
      </w:r>
    </w:p>
    <w:p>
      <w:r>
        <w:rPr>
          <w:rFonts w:ascii="Arial" w:hAnsi="Arial" w:eastAsia="Arial"/>
          <w:b w:val="0"/>
          <w:sz w:val="22"/>
        </w:rPr>
        <w:t>oh, what a terrible world it is,</w:t>
      </w:r>
    </w:p>
    <w:p>
      <w:r>
        <w:rPr>
          <w:rFonts w:ascii="Arial" w:hAnsi="Arial" w:eastAsia="Arial"/>
          <w:b w:val="0"/>
          <w:sz w:val="22"/>
        </w:rPr>
        <w:t>where there is such inequality,</w:t>
      </w:r>
    </w:p>
    <w:p>
      <w:r>
        <w:rPr>
          <w:rFonts w:ascii="Arial" w:hAnsi="Arial" w:eastAsia="Arial"/>
          <w:b w:val="0"/>
          <w:sz w:val="22"/>
        </w:rPr>
        <w:t>and the rich,</w:t>
      </w:r>
    </w:p>
    <w:p>
      <w:r>
        <w:rPr>
          <w:rFonts w:ascii="Arial" w:hAnsi="Arial" w:eastAsia="Arial"/>
          <w:b w:val="0"/>
          <w:sz w:val="22"/>
        </w:rPr>
        <w:t>the rich they barely care at all,</w:t>
      </w:r>
    </w:p>
    <w:p>
      <w:r>
        <w:rPr>
          <w:rFonts w:ascii="Arial" w:hAnsi="Arial" w:eastAsia="Arial"/>
          <w:b w:val="0"/>
          <w:sz w:val="22"/>
        </w:rPr>
        <w:t>the rich they barely care at all,</w:t>
      </w:r>
    </w:p>
    <w:p>
      <w:r>
        <w:rPr>
          <w:rFonts w:ascii="Arial" w:hAnsi="Arial" w:eastAsia="Arial"/>
          <w:b w:val="0"/>
          <w:sz w:val="22"/>
        </w:rPr>
        <w:t>and people die because of them,</w:t>
      </w:r>
    </w:p>
    <w:p>
      <w:r>
        <w:rPr>
          <w:rFonts w:ascii="Arial" w:hAnsi="Arial" w:eastAsia="Arial"/>
          <w:b w:val="0"/>
          <w:sz w:val="22"/>
        </w:rPr>
        <w:t>and enjoy themselves,</w:t>
      </w:r>
    </w:p>
    <w:p>
      <w:r>
        <w:rPr>
          <w:rFonts w:ascii="Arial" w:hAnsi="Arial" w:eastAsia="Arial"/>
          <w:b w:val="0"/>
          <w:sz w:val="22"/>
        </w:rPr>
        <w:t>whilst others they are helped into early graves,</w:t>
      </w:r>
    </w:p>
    <w:p>
      <w:r>
        <w:rPr>
          <w:rFonts w:ascii="Arial" w:hAnsi="Arial" w:eastAsia="Arial"/>
          <w:b w:val="0"/>
          <w:sz w:val="22"/>
        </w:rPr>
        <w:t>by poor bureaucracy,</w:t>
      </w:r>
    </w:p>
    <w:p>
      <w:r>
        <w:rPr>
          <w:rFonts w:ascii="Arial" w:hAnsi="Arial" w:eastAsia="Arial"/>
          <w:b w:val="0"/>
          <w:sz w:val="22"/>
        </w:rPr>
        <w:t>and the rich they mostly do not care,</w:t>
      </w:r>
    </w:p>
    <w:p>
      <w:r>
        <w:rPr>
          <w:rFonts w:ascii="Arial" w:hAnsi="Arial" w:eastAsia="Arial"/>
          <w:b w:val="0"/>
          <w:sz w:val="22"/>
        </w:rPr>
        <w:t>and only care for their bank accounts,</w:t>
      </w:r>
    </w:p>
    <w:p>
      <w:r>
        <w:rPr>
          <w:rFonts w:ascii="Arial" w:hAnsi="Arial" w:eastAsia="Arial"/>
          <w:b w:val="0"/>
          <w:sz w:val="22"/>
        </w:rPr>
        <w:t>and that is all,</w:t>
      </w:r>
    </w:p>
    <w:p>
      <w:r>
        <w:rPr>
          <w:rFonts w:ascii="Arial" w:hAnsi="Arial" w:eastAsia="Arial"/>
          <w:b w:val="0"/>
          <w:sz w:val="22"/>
        </w:rPr>
        <w:t>that is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