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Dark</w:t>
      </w:r>
    </w:p>
    <w:p/>
    <w:p>
      <w:r>
        <w:rPr>
          <w:rFonts w:ascii="Arial" w:hAnsi="Arial" w:eastAsia="Arial"/>
          <w:b w:val="0"/>
          <w:sz w:val="22"/>
        </w:rPr>
        <w:t>Dark and roomy,</w:t>
      </w:r>
    </w:p>
    <w:p>
      <w:r>
        <w:rPr>
          <w:rFonts w:ascii="Arial" w:hAnsi="Arial" w:eastAsia="Arial"/>
          <w:b w:val="0"/>
          <w:sz w:val="22"/>
        </w:rPr>
        <w:t>but no room to move,</w:t>
      </w:r>
    </w:p>
    <w:p>
      <w:r>
        <w:rPr>
          <w:rFonts w:ascii="Arial" w:hAnsi="Arial" w:eastAsia="Arial"/>
          <w:b w:val="0"/>
          <w:sz w:val="22"/>
        </w:rPr>
        <w:t>and alone in dismal solitude,</w:t>
      </w:r>
    </w:p>
    <w:p>
      <w:r>
        <w:rPr>
          <w:rFonts w:ascii="Arial" w:hAnsi="Arial" w:eastAsia="Arial"/>
          <w:b w:val="0"/>
          <w:sz w:val="22"/>
        </w:rPr>
        <w:t>alone at home,</w:t>
      </w:r>
    </w:p>
    <w:p>
      <w:r>
        <w:rPr>
          <w:rFonts w:ascii="Arial" w:hAnsi="Arial" w:eastAsia="Arial"/>
          <w:b w:val="0"/>
          <w:sz w:val="22"/>
        </w:rPr>
        <w:t>waiting for the snow to go,</w:t>
      </w:r>
    </w:p>
    <w:p>
      <w:r>
        <w:rPr>
          <w:rFonts w:ascii="Arial" w:hAnsi="Arial" w:eastAsia="Arial"/>
          <w:b w:val="0"/>
          <w:sz w:val="22"/>
        </w:rPr>
        <w:t>sat by the fire,</w:t>
      </w:r>
    </w:p>
    <w:p>
      <w:r>
        <w:rPr>
          <w:rFonts w:ascii="Arial" w:hAnsi="Arial" w:eastAsia="Arial"/>
          <w:b w:val="0"/>
          <w:sz w:val="22"/>
        </w:rPr>
        <w:t>keeping warm,</w:t>
      </w:r>
    </w:p>
    <w:p>
      <w:r>
        <w:rPr>
          <w:rFonts w:ascii="Arial" w:hAnsi="Arial" w:eastAsia="Arial"/>
          <w:b w:val="0"/>
          <w:sz w:val="22"/>
        </w:rPr>
        <w:t>and being inspired,</w:t>
      </w:r>
    </w:p>
    <w:p>
      <w:r>
        <w:rPr>
          <w:rFonts w:ascii="Arial" w:hAnsi="Arial" w:eastAsia="Arial"/>
          <w:b w:val="0"/>
          <w:sz w:val="22"/>
        </w:rPr>
        <w:t>in the wintertime,</w:t>
      </w:r>
    </w:p>
    <w:p>
      <w:r>
        <w:rPr>
          <w:rFonts w:ascii="Arial" w:hAnsi="Arial" w:eastAsia="Arial"/>
          <w:b w:val="0"/>
          <w:sz w:val="22"/>
        </w:rPr>
        <w:t>whilst the snowflakes fall outside,</w:t>
      </w:r>
    </w:p>
    <w:p>
      <w:r>
        <w:rPr>
          <w:rFonts w:ascii="Arial" w:hAnsi="Arial" w:eastAsia="Arial"/>
          <w:b w:val="0"/>
          <w:sz w:val="22"/>
        </w:rPr>
        <w:t>and the sky is dark grey,</w:t>
      </w:r>
    </w:p>
    <w:p>
      <w:r>
        <w:rPr>
          <w:rFonts w:ascii="Arial" w:hAnsi="Arial" w:eastAsia="Arial"/>
          <w:b w:val="0"/>
          <w:sz w:val="22"/>
        </w:rPr>
        <w:t>but here beside the fire I do not mind,</w:t>
      </w:r>
    </w:p>
    <w:p>
      <w:r>
        <w:rPr>
          <w:rFonts w:ascii="Arial" w:hAnsi="Arial" w:eastAsia="Arial"/>
          <w:b w:val="0"/>
          <w:sz w:val="22"/>
        </w:rPr>
        <w:t>and time it disappears so quickly as I watch the flames,</w:t>
      </w:r>
    </w:p>
    <w:p>
      <w:r>
        <w:rPr>
          <w:rFonts w:ascii="Arial" w:hAnsi="Arial" w:eastAsia="Arial"/>
          <w:b w:val="0"/>
          <w:sz w:val="22"/>
        </w:rPr>
        <w:t>and my heart it comes alive,</w:t>
      </w:r>
    </w:p>
    <w:p>
      <w:r>
        <w:rPr>
          <w:rFonts w:ascii="Arial" w:hAnsi="Arial" w:eastAsia="Arial"/>
          <w:b w:val="0"/>
          <w:sz w:val="22"/>
        </w:rPr>
        <w:t>on another snow swept gloomy day,</w:t>
      </w:r>
    </w:p>
    <w:p>
      <w:r>
        <w:rPr>
          <w:rFonts w:ascii="Arial" w:hAnsi="Arial" w:eastAsia="Arial"/>
          <w:b w:val="0"/>
          <w:sz w:val="22"/>
        </w:rPr>
        <w:t>in the woods,</w:t>
      </w:r>
    </w:p>
    <w:p>
      <w:r>
        <w:rPr>
          <w:rFonts w:ascii="Arial" w:hAnsi="Arial" w:eastAsia="Arial"/>
          <w:b w:val="0"/>
          <w:sz w:val="22"/>
        </w:rPr>
        <w:t>and how beautiful it is,</w:t>
      </w:r>
    </w:p>
    <w:p>
      <w:r>
        <w:rPr>
          <w:rFonts w:ascii="Arial" w:hAnsi="Arial" w:eastAsia="Arial"/>
          <w:b w:val="0"/>
          <w:sz w:val="22"/>
        </w:rPr>
        <w:t>with no pressure,</w:t>
      </w:r>
    </w:p>
    <w:p>
      <w:r>
        <w:rPr>
          <w:rFonts w:ascii="Arial" w:hAnsi="Arial" w:eastAsia="Arial"/>
          <w:b w:val="0"/>
          <w:sz w:val="22"/>
        </w:rPr>
        <w:t>and only creativity,</w:t>
      </w:r>
    </w:p>
    <w:p>
      <w:r>
        <w:rPr>
          <w:rFonts w:ascii="Arial" w:hAnsi="Arial" w:eastAsia="Arial"/>
          <w:b w:val="0"/>
          <w:sz w:val="22"/>
        </w:rPr>
        <w:t>in which I so happily live,</w:t>
      </w:r>
    </w:p>
    <w:p>
      <w:r>
        <w:rPr>
          <w:rFonts w:ascii="Arial" w:hAnsi="Arial" w:eastAsia="Arial"/>
          <w:b w:val="0"/>
          <w:sz w:val="22"/>
        </w:rPr>
        <w:t>and thrive,</w:t>
      </w:r>
    </w:p>
    <w:p>
      <w:r>
        <w:rPr>
          <w:rFonts w:ascii="Arial" w:hAnsi="Arial" w:eastAsia="Arial"/>
          <w:b w:val="0"/>
          <w:sz w:val="22"/>
        </w:rPr>
        <w:t>and happiness how it grows so easily,</w:t>
      </w:r>
    </w:p>
    <w:p>
      <w:r>
        <w:rPr>
          <w:rFonts w:ascii="Arial" w:hAnsi="Arial" w:eastAsia="Arial"/>
          <w:b w:val="0"/>
          <w:sz w:val="22"/>
        </w:rPr>
        <w:t>inside in the peace and the quiet,</w:t>
      </w:r>
    </w:p>
    <w:p>
      <w:r>
        <w:rPr>
          <w:rFonts w:ascii="Arial" w:hAnsi="Arial" w:eastAsia="Arial"/>
          <w:b w:val="0"/>
          <w:sz w:val="22"/>
        </w:rPr>
        <w:t>despite the grey and the snowstorm,</w:t>
      </w:r>
    </w:p>
    <w:p>
      <w:r>
        <w:rPr>
          <w:rFonts w:ascii="Arial" w:hAnsi="Arial" w:eastAsia="Arial"/>
          <w:b w:val="0"/>
          <w:sz w:val="22"/>
        </w:rPr>
        <w:t>the quiet of the day,</w:t>
      </w:r>
    </w:p>
    <w:p>
      <w:r>
        <w:rPr>
          <w:rFonts w:ascii="Arial" w:hAnsi="Arial" w:eastAsia="Arial"/>
          <w:b w:val="0"/>
          <w:sz w:val="22"/>
        </w:rPr>
        <w:t>it thrills my mind,</w:t>
      </w:r>
    </w:p>
    <w:p>
      <w:r>
        <w:rPr>
          <w:rFonts w:ascii="Arial" w:hAnsi="Arial" w:eastAsia="Arial"/>
          <w:b w:val="0"/>
          <w:sz w:val="22"/>
        </w:rPr>
        <w:t>it thrills me with no one around,</w:t>
      </w:r>
    </w:p>
    <w:p>
      <w:r>
        <w:rPr>
          <w:rFonts w:ascii="Arial" w:hAnsi="Arial" w:eastAsia="Arial"/>
          <w:b w:val="0"/>
          <w:sz w:val="22"/>
        </w:rPr>
        <w:t>and with no one with anything to say,</w:t>
      </w:r>
    </w:p>
    <w:p>
      <w:r>
        <w:rPr>
          <w:rFonts w:ascii="Arial" w:hAnsi="Arial" w:eastAsia="Arial"/>
          <w:b w:val="0"/>
          <w:sz w:val="22"/>
        </w:rPr>
        <w:t>how well spent is the day,</w:t>
      </w:r>
    </w:p>
    <w:p>
      <w:r>
        <w:rPr>
          <w:rFonts w:ascii="Arial" w:hAnsi="Arial" w:eastAsia="Arial"/>
          <w:b w:val="0"/>
          <w:sz w:val="22"/>
        </w:rPr>
        <w:t>and how great is the light in my eyes,</w:t>
      </w:r>
    </w:p>
    <w:p>
      <w:r>
        <w:rPr>
          <w:rFonts w:ascii="Arial" w:hAnsi="Arial" w:eastAsia="Arial"/>
          <w:b w:val="0"/>
          <w:sz w:val="22"/>
        </w:rPr>
        <w:t>and the smile upon my face,</w:t>
      </w:r>
    </w:p>
    <w:p>
      <w:r>
        <w:rPr>
          <w:rFonts w:ascii="Arial" w:hAnsi="Arial" w:eastAsia="Arial"/>
          <w:b w:val="0"/>
          <w:sz w:val="22"/>
        </w:rPr>
        <w:t>as I engross myself in my writing,</w:t>
      </w:r>
    </w:p>
    <w:p>
      <w:r>
        <w:rPr>
          <w:rFonts w:ascii="Arial" w:hAnsi="Arial" w:eastAsia="Arial"/>
          <w:b w:val="0"/>
          <w:sz w:val="22"/>
        </w:rPr>
        <w:t>and in my artistic side,</w:t>
      </w:r>
    </w:p>
    <w:p>
      <w:r>
        <w:rPr>
          <w:rFonts w:ascii="Arial" w:hAnsi="Arial" w:eastAsia="Arial"/>
          <w:b w:val="0"/>
          <w:sz w:val="22"/>
        </w:rPr>
        <w:t>and the snow it does not bother me,</w:t>
      </w:r>
    </w:p>
    <w:p>
      <w:r>
        <w:rPr>
          <w:rFonts w:ascii="Arial" w:hAnsi="Arial" w:eastAsia="Arial"/>
          <w:b w:val="0"/>
          <w:sz w:val="22"/>
        </w:rPr>
        <w:t>despite me being stuck indoors,</w:t>
      </w:r>
    </w:p>
    <w:p>
      <w:r>
        <w:rPr>
          <w:rFonts w:ascii="Arial" w:hAnsi="Arial" w:eastAsia="Arial"/>
          <w:b w:val="0"/>
          <w:sz w:val="22"/>
        </w:rPr>
        <w:t>but the beauty,</w:t>
      </w:r>
    </w:p>
    <w:p>
      <w:r>
        <w:rPr>
          <w:rFonts w:ascii="Arial" w:hAnsi="Arial" w:eastAsia="Arial"/>
          <w:b w:val="0"/>
          <w:sz w:val="22"/>
        </w:rPr>
        <w:t>how great an inspiration it is,</w:t>
      </w:r>
    </w:p>
    <w:p>
      <w:r>
        <w:rPr>
          <w:rFonts w:ascii="Arial" w:hAnsi="Arial" w:eastAsia="Arial"/>
          <w:b w:val="0"/>
          <w:sz w:val="22"/>
        </w:rPr>
        <w:t>as I write by the fireside,</w:t>
      </w:r>
    </w:p>
    <w:p>
      <w:r>
        <w:rPr>
          <w:rFonts w:ascii="Arial" w:hAnsi="Arial" w:eastAsia="Arial"/>
          <w:b w:val="0"/>
          <w:sz w:val="22"/>
        </w:rPr>
        <w:t>and forget the cold, which only brings me dismay.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