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Dangerous</w:t>
      </w:r>
    </w:p>
    <w:p/>
    <w:p>
      <w:r>
        <w:rPr>
          <w:rFonts w:ascii="Arial" w:hAnsi="Arial" w:eastAsia="Arial"/>
          <w:b w:val="0"/>
          <w:sz w:val="22"/>
        </w:rPr>
        <w:t>Dangerous, insanity, the only reality,</w:t>
      </w:r>
    </w:p>
    <w:p>
      <w:r>
        <w:rPr>
          <w:rFonts w:ascii="Arial" w:hAnsi="Arial" w:eastAsia="Arial"/>
          <w:b w:val="0"/>
          <w:sz w:val="22"/>
        </w:rPr>
        <w:t>killers walking the streets,</w:t>
      </w:r>
    </w:p>
    <w:p>
      <w:r>
        <w:rPr>
          <w:rFonts w:ascii="Arial" w:hAnsi="Arial" w:eastAsia="Arial"/>
          <w:b w:val="0"/>
          <w:sz w:val="22"/>
        </w:rPr>
        <w:t>damaged people with brutalised minds,</w:t>
      </w:r>
    </w:p>
    <w:p>
      <w:r>
        <w:rPr>
          <w:rFonts w:ascii="Arial" w:hAnsi="Arial" w:eastAsia="Arial"/>
          <w:b w:val="0"/>
          <w:sz w:val="22"/>
        </w:rPr>
        <w:t>and lots of time,</w:t>
      </w:r>
    </w:p>
    <w:p>
      <w:r>
        <w:rPr>
          <w:rFonts w:ascii="Arial" w:hAnsi="Arial" w:eastAsia="Arial"/>
          <w:b w:val="0"/>
          <w:sz w:val="22"/>
        </w:rPr>
        <w:t>and money to find,</w:t>
      </w:r>
    </w:p>
    <w:p>
      <w:r>
        <w:rPr>
          <w:rFonts w:ascii="Arial" w:hAnsi="Arial" w:eastAsia="Arial"/>
          <w:b w:val="0"/>
          <w:sz w:val="22"/>
        </w:rPr>
        <w:t>in the darkened city streets,</w:t>
      </w:r>
    </w:p>
    <w:p>
      <w:r>
        <w:rPr>
          <w:rFonts w:ascii="Arial" w:hAnsi="Arial" w:eastAsia="Arial"/>
          <w:b w:val="0"/>
          <w:sz w:val="22"/>
        </w:rPr>
        <w:t>after a war,</w:t>
      </w:r>
    </w:p>
    <w:p>
      <w:r>
        <w:rPr>
          <w:rFonts w:ascii="Arial" w:hAnsi="Arial" w:eastAsia="Arial"/>
          <w:b w:val="0"/>
          <w:sz w:val="22"/>
        </w:rPr>
        <w:t>come the crimes, of greed and the mind,</w:t>
      </w:r>
    </w:p>
    <w:p>
      <w:r>
        <w:rPr>
          <w:rFonts w:ascii="Arial" w:hAnsi="Arial" w:eastAsia="Arial"/>
          <w:b w:val="0"/>
          <w:sz w:val="22"/>
        </w:rPr>
        <w:t>dystopia,</w:t>
      </w:r>
    </w:p>
    <w:p>
      <w:r>
        <w:rPr>
          <w:rFonts w:ascii="Arial" w:hAnsi="Arial" w:eastAsia="Arial"/>
          <w:b w:val="0"/>
          <w:sz w:val="22"/>
        </w:rPr>
        <w:t>in what used to be utopia,</w:t>
      </w:r>
    </w:p>
    <w:p>
      <w:r>
        <w:rPr>
          <w:rFonts w:ascii="Arial" w:hAnsi="Arial" w:eastAsia="Arial"/>
          <w:b w:val="0"/>
          <w:sz w:val="22"/>
        </w:rPr>
        <w:t>a place where people do not care,</w:t>
      </w:r>
    </w:p>
    <w:p>
      <w:r>
        <w:rPr>
          <w:rFonts w:ascii="Arial" w:hAnsi="Arial" w:eastAsia="Arial"/>
          <w:b w:val="0"/>
          <w:sz w:val="22"/>
        </w:rPr>
        <w:t>and where you are crazy if you go anywhere,</w:t>
      </w:r>
    </w:p>
    <w:p>
      <w:r>
        <w:rPr>
          <w:rFonts w:ascii="Arial" w:hAnsi="Arial" w:eastAsia="Arial"/>
          <w:b w:val="0"/>
          <w:sz w:val="22"/>
        </w:rPr>
        <w:t>and there, death comes easily you will find,</w:t>
      </w:r>
    </w:p>
    <w:p>
      <w:r>
        <w:rPr>
          <w:rFonts w:ascii="Arial" w:hAnsi="Arial" w:eastAsia="Arial"/>
          <w:b w:val="0"/>
          <w:sz w:val="22"/>
        </w:rPr>
        <w:t>in the city called Futura,</w:t>
      </w:r>
    </w:p>
    <w:p>
      <w:r>
        <w:rPr>
          <w:rFonts w:ascii="Arial" w:hAnsi="Arial" w:eastAsia="Arial"/>
          <w:b w:val="0"/>
          <w:sz w:val="22"/>
        </w:rPr>
        <w:t>where they will if you dare,</w:t>
      </w:r>
    </w:p>
    <w:p>
      <w:r>
        <w:rPr>
          <w:rFonts w:ascii="Arial" w:hAnsi="Arial" w:eastAsia="Arial"/>
          <w:b w:val="0"/>
          <w:sz w:val="22"/>
        </w:rPr>
        <w:t>step into the smoggy air, rob you blind.</w:t>
      </w:r>
    </w:p>
    <w:p>
      <w:r>
        <w:rPr>
          <w:rFonts w:ascii="Arial" w:hAnsi="Arial" w:eastAsia="Arial"/>
          <w:b w:val="0"/>
          <w:sz w:val="22"/>
        </w:rPr>
        <w:t>Futura,</w:t>
      </w:r>
    </w:p>
    <w:p>
      <w:r>
        <w:rPr>
          <w:rFonts w:ascii="Arial" w:hAnsi="Arial" w:eastAsia="Arial"/>
          <w:b w:val="0"/>
          <w:sz w:val="22"/>
        </w:rPr>
        <w:t>the city with the river and the rotting corpses carried inside,</w:t>
      </w:r>
    </w:p>
    <w:p>
      <w:r>
        <w:rPr>
          <w:rFonts w:ascii="Arial" w:hAnsi="Arial" w:eastAsia="Arial"/>
          <w:b w:val="0"/>
          <w:sz w:val="22"/>
        </w:rPr>
        <w:t>the corpses of test subjects,</w:t>
      </w:r>
    </w:p>
    <w:p>
      <w:r>
        <w:rPr>
          <w:rFonts w:ascii="Arial" w:hAnsi="Arial" w:eastAsia="Arial"/>
          <w:b w:val="0"/>
          <w:sz w:val="22"/>
        </w:rPr>
        <w:t>those with technological implants,</w:t>
      </w:r>
    </w:p>
    <w:p>
      <w:r>
        <w:rPr>
          <w:rFonts w:ascii="Arial" w:hAnsi="Arial" w:eastAsia="Arial"/>
          <w:b w:val="0"/>
          <w:sz w:val="22"/>
        </w:rPr>
        <w:t>victims of slavery and suicide.</w:t>
      </w:r>
    </w:p>
    <w:p>
      <w:r>
        <w:rPr>
          <w:rFonts w:ascii="Arial" w:hAnsi="Arial" w:eastAsia="Arial"/>
          <w:b w:val="0"/>
          <w:sz w:val="22"/>
        </w:rPr>
        <w:t>Futura, not one for the pure,</w:t>
      </w:r>
    </w:p>
    <w:p>
      <w:r>
        <w:rPr>
          <w:rFonts w:ascii="Arial" w:hAnsi="Arial" w:eastAsia="Arial"/>
          <w:b w:val="0"/>
          <w:sz w:val="22"/>
        </w:rPr>
        <w:t>but only those with souls as dark as the night,</w:t>
      </w:r>
    </w:p>
    <w:p>
      <w:r>
        <w:rPr>
          <w:rFonts w:ascii="Arial" w:hAnsi="Arial" w:eastAsia="Arial"/>
          <w:b w:val="0"/>
          <w:sz w:val="22"/>
        </w:rPr>
        <w:t>a place down upon which the stars,</w:t>
      </w:r>
    </w:p>
    <w:p>
      <w:r>
        <w:rPr>
          <w:rFonts w:ascii="Arial" w:hAnsi="Arial" w:eastAsia="Arial"/>
          <w:b w:val="0"/>
          <w:sz w:val="22"/>
        </w:rPr>
        <w:t>cannot be bothered to shine,</w:t>
      </w:r>
    </w:p>
    <w:p>
      <w:r>
        <w:rPr>
          <w:rFonts w:ascii="Arial" w:hAnsi="Arial" w:eastAsia="Arial"/>
          <w:b w:val="0"/>
          <w:sz w:val="22"/>
        </w:rPr>
        <w:t>a place where people spend most of their days in a haze,</w:t>
      </w:r>
    </w:p>
    <w:p>
      <w:r>
        <w:rPr>
          <w:rFonts w:ascii="Arial" w:hAnsi="Arial" w:eastAsia="Arial"/>
          <w:b w:val="0"/>
          <w:sz w:val="22"/>
        </w:rPr>
        <w:t>and taking amphetamines,</w:t>
      </w:r>
    </w:p>
    <w:p>
      <w:r>
        <w:rPr>
          <w:rFonts w:ascii="Arial" w:hAnsi="Arial" w:eastAsia="Arial"/>
          <w:b w:val="0"/>
          <w:sz w:val="22"/>
        </w:rPr>
        <w:t>and drinking copious beer and wine.</w:t>
      </w:r>
    </w:p>
    <w:p>
      <w:r>
        <w:rPr>
          <w:rFonts w:ascii="Arial" w:hAnsi="Arial" w:eastAsia="Arial"/>
          <w:b w:val="0"/>
          <w:sz w:val="22"/>
        </w:rPr>
        <w:t>Futura,</w:t>
      </w:r>
    </w:p>
    <w:p>
      <w:r>
        <w:rPr>
          <w:rFonts w:ascii="Arial" w:hAnsi="Arial" w:eastAsia="Arial"/>
          <w:b w:val="0"/>
          <w:sz w:val="22"/>
        </w:rPr>
        <w:t>2047,</w:t>
      </w:r>
    </w:p>
    <w:p>
      <w:r>
        <w:rPr>
          <w:rFonts w:ascii="Arial" w:hAnsi="Arial" w:eastAsia="Arial"/>
          <w:b w:val="0"/>
          <w:sz w:val="22"/>
        </w:rPr>
        <w:t>killers on the streets,</w:t>
      </w:r>
    </w:p>
    <w:p>
      <w:r>
        <w:rPr>
          <w:rFonts w:ascii="Arial" w:hAnsi="Arial" w:eastAsia="Arial"/>
          <w:b w:val="0"/>
          <w:sz w:val="22"/>
        </w:rPr>
        <w:t>and in the windows,</w:t>
      </w:r>
    </w:p>
    <w:p>
      <w:r>
        <w:rPr>
          <w:rFonts w:ascii="Arial" w:hAnsi="Arial" w:eastAsia="Arial"/>
          <w:b w:val="0"/>
          <w:sz w:val="22"/>
        </w:rPr>
        <w:t>kids shoot the people outside,</w:t>
      </w:r>
    </w:p>
    <w:p>
      <w:r>
        <w:rPr>
          <w:rFonts w:ascii="Arial" w:hAnsi="Arial" w:eastAsia="Arial"/>
          <w:b w:val="0"/>
          <w:sz w:val="22"/>
        </w:rPr>
        <w:t>with their guns,</w:t>
      </w:r>
    </w:p>
    <w:p>
      <w:r>
        <w:rPr>
          <w:rFonts w:ascii="Arial" w:hAnsi="Arial" w:eastAsia="Arial"/>
          <w:b w:val="0"/>
          <w:sz w:val="22"/>
        </w:rPr>
        <w:t>and people hide in the shadows,</w:t>
      </w:r>
    </w:p>
    <w:p>
      <w:r>
        <w:rPr>
          <w:rFonts w:ascii="Arial" w:hAnsi="Arial" w:eastAsia="Arial"/>
          <w:b w:val="0"/>
          <w:sz w:val="22"/>
        </w:rPr>
        <w:t>trying to save their lives,</w:t>
      </w:r>
    </w:p>
    <w:p>
      <w:r>
        <w:rPr>
          <w:rFonts w:ascii="Arial" w:hAnsi="Arial" w:eastAsia="Arial"/>
          <w:b w:val="0"/>
          <w:sz w:val="22"/>
        </w:rPr>
        <w:t>as inside,</w:t>
      </w:r>
    </w:p>
    <w:p>
      <w:r>
        <w:rPr>
          <w:rFonts w:ascii="Arial" w:hAnsi="Arial" w:eastAsia="Arial"/>
          <w:b w:val="0"/>
          <w:sz w:val="22"/>
        </w:rPr>
        <w:t>the mothers and fathers are numbed with implants,</w:t>
      </w:r>
    </w:p>
    <w:p>
      <w:r>
        <w:rPr>
          <w:rFonts w:ascii="Arial" w:hAnsi="Arial" w:eastAsia="Arial"/>
          <w:b w:val="0"/>
          <w:sz w:val="22"/>
        </w:rPr>
        <w:t>and go to work,</w:t>
      </w:r>
    </w:p>
    <w:p>
      <w:r>
        <w:rPr>
          <w:rFonts w:ascii="Arial" w:hAnsi="Arial" w:eastAsia="Arial"/>
          <w:b w:val="0"/>
          <w:sz w:val="22"/>
        </w:rPr>
        <w:t>and switch off their brains,</w:t>
      </w:r>
    </w:p>
    <w:p>
      <w:r>
        <w:rPr>
          <w:rFonts w:ascii="Arial" w:hAnsi="Arial" w:eastAsia="Arial"/>
          <w:b w:val="0"/>
          <w:sz w:val="22"/>
        </w:rPr>
        <w:t>to numb the tediousness,</w:t>
      </w:r>
    </w:p>
    <w:p>
      <w:r>
        <w:rPr>
          <w:rFonts w:ascii="Arial" w:hAnsi="Arial" w:eastAsia="Arial"/>
          <w:b w:val="0"/>
          <w:sz w:val="22"/>
        </w:rPr>
        <w:t>and repetition that kills every emotion,</w:t>
      </w:r>
    </w:p>
    <w:p>
      <w:r>
        <w:rPr>
          <w:rFonts w:ascii="Arial" w:hAnsi="Arial" w:eastAsia="Arial"/>
          <w:b w:val="0"/>
          <w:sz w:val="22"/>
        </w:rPr>
        <w:t>and the boredom,</w:t>
      </w:r>
    </w:p>
    <w:p>
      <w:r>
        <w:rPr>
          <w:rFonts w:ascii="Arial" w:hAnsi="Arial" w:eastAsia="Arial"/>
          <w:b w:val="0"/>
          <w:sz w:val="22"/>
        </w:rPr>
        <w:t>on the slave lines,</w:t>
      </w:r>
    </w:p>
    <w:p>
      <w:r>
        <w:rPr>
          <w:rFonts w:ascii="Arial" w:hAnsi="Arial" w:eastAsia="Arial"/>
          <w:b w:val="0"/>
          <w:sz w:val="22"/>
        </w:rPr>
        <w:t>the slave lines of the factories,</w:t>
      </w:r>
    </w:p>
    <w:p>
      <w:r>
        <w:rPr>
          <w:rFonts w:ascii="Arial" w:hAnsi="Arial" w:eastAsia="Arial"/>
          <w:b w:val="0"/>
          <w:sz w:val="22"/>
        </w:rPr>
        <w:t>where they slave to save,</w:t>
      </w:r>
    </w:p>
    <w:p>
      <w:r>
        <w:rPr>
          <w:rFonts w:ascii="Arial" w:hAnsi="Arial" w:eastAsia="Arial"/>
          <w:b w:val="0"/>
          <w:sz w:val="22"/>
        </w:rPr>
        <w:t>on barely a wage,</w:t>
      </w:r>
    </w:p>
    <w:p>
      <w:r>
        <w:rPr>
          <w:rFonts w:ascii="Arial" w:hAnsi="Arial" w:eastAsia="Arial"/>
          <w:b w:val="0"/>
          <w:sz w:val="22"/>
        </w:rPr>
        <w:t>hoping to leave on a spaceship,</w:t>
      </w:r>
    </w:p>
    <w:p>
      <w:r>
        <w:rPr>
          <w:rFonts w:ascii="Arial" w:hAnsi="Arial" w:eastAsia="Arial"/>
          <w:b w:val="0"/>
          <w:sz w:val="22"/>
        </w:rPr>
        <w:t>and head to the sky,</w:t>
      </w:r>
    </w:p>
    <w:p>
      <w:r>
        <w:rPr>
          <w:rFonts w:ascii="Arial" w:hAnsi="Arial" w:eastAsia="Arial"/>
          <w:b w:val="0"/>
          <w:sz w:val="22"/>
        </w:rPr>
        <w:t>hoping to head to the stars and beyond,</w:t>
      </w:r>
    </w:p>
    <w:p>
      <w:r>
        <w:rPr>
          <w:rFonts w:ascii="Arial" w:hAnsi="Arial" w:eastAsia="Arial"/>
          <w:b w:val="0"/>
          <w:sz w:val="22"/>
        </w:rPr>
        <w:t>hoping for a new life,</w:t>
      </w:r>
    </w:p>
    <w:p>
      <w:r>
        <w:rPr>
          <w:rFonts w:ascii="Arial" w:hAnsi="Arial" w:eastAsia="Arial"/>
          <w:b w:val="0"/>
          <w:sz w:val="22"/>
        </w:rPr>
        <w:t>but many they end up in the river,</w:t>
      </w:r>
    </w:p>
    <w:p>
      <w:r>
        <w:rPr>
          <w:rFonts w:ascii="Arial" w:hAnsi="Arial" w:eastAsia="Arial"/>
          <w:b w:val="0"/>
          <w:sz w:val="22"/>
        </w:rPr>
        <w:t>victims of suicide,</w:t>
      </w:r>
    </w:p>
    <w:p>
      <w:r>
        <w:rPr>
          <w:rFonts w:ascii="Arial" w:hAnsi="Arial" w:eastAsia="Arial"/>
          <w:b w:val="0"/>
          <w:sz w:val="22"/>
        </w:rPr>
        <w:t>endlessly floating by,</w:t>
      </w:r>
    </w:p>
    <w:p>
      <w:r>
        <w:rPr>
          <w:rFonts w:ascii="Arial" w:hAnsi="Arial" w:eastAsia="Arial"/>
          <w:b w:val="0"/>
          <w:sz w:val="22"/>
        </w:rPr>
        <w:t>passed the city blocks,</w:t>
      </w:r>
    </w:p>
    <w:p>
      <w:r>
        <w:rPr>
          <w:rFonts w:ascii="Arial" w:hAnsi="Arial" w:eastAsia="Arial"/>
          <w:b w:val="0"/>
          <w:sz w:val="22"/>
        </w:rPr>
        <w:t>and the modification shops,</w:t>
      </w:r>
    </w:p>
    <w:p>
      <w:r>
        <w:rPr>
          <w:rFonts w:ascii="Arial" w:hAnsi="Arial" w:eastAsia="Arial"/>
          <w:b w:val="0"/>
          <w:sz w:val="22"/>
        </w:rPr>
        <w:t>as the children who are left behind,</w:t>
      </w:r>
    </w:p>
    <w:p>
      <w:r>
        <w:rPr>
          <w:rFonts w:ascii="Arial" w:hAnsi="Arial" w:eastAsia="Arial"/>
          <w:b w:val="0"/>
          <w:sz w:val="22"/>
        </w:rPr>
        <w:t>develop killer eyes and minds to survive.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