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Damage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damage has been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consistently upon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the savagery of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evil seems to be inbuilt with the iniquities of leaders,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pied piper like lead their countries to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destruction,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wealth and greed and land,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damage has been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poor decisions,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their nefarious plans,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they are cowards,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many brave souls will die for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many of the leaders will die for their countrymen,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their countrymen whose lives they undervalue,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about who they do not really give a damn.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