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Cut out thine heart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the darkest part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throw it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it is the blackest part,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blackest part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only brings everyone dismay,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so cold,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bitter and twisted,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only have evil words to say,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is no good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wish you were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will not be affected by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is not much good any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cut out thine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no wish to listen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dark arts,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they cast such shadows,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upon the finest of the days,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such a gloom about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have the capability to even chase the sun,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chase the sun permanently away.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