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Crumble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See men crumble,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see men live,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see men die,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see them gone,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see them gone in the blink of an eye,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see the tears, see the tears in loved one’s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see the suffering and the mourning in the aftermath of death,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see men crumble,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see men live,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see men die,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leaving you to wonder why,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wonder why with a frustrated sigh,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see life lost so meaninglessly,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see life valued so lowly and so pitifully,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see it repeatedly happen time and time again.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see men crumble,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see men live, see men die,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see them gone,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see them gone so rapidly in the blink of an eye,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see their lives extinguished,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see their lives lost through violence and war.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See them lost in the fires of hell,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see people with blood upon their hands,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see them wanting to kill more and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see the craziness in warmongers eyes begging for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more death as the dead are still being buried in the ground,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leaving you to question,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does anyone not really care anymore,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does anyone not really care?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all they seem to care about and want is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more land,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more resources,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more bullets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more guns,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more bombs,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more war,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more war,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more war than before,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more war,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war!!!!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