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Crow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crow,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beautiful crow,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elegant and as black as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fast eyes it rapidly surveys the world before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it sits upon a fence post,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gazing at the sunrise,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warming its bones as it looks to fly.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calm it seems,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about what it dreams at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in the day where it will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the sky is so blue and so full of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it flies into the air and it hovers upon the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view it must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view it must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delight it is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it glides so gently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such genteel movements,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one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gone quickly past in the blink of an eye.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