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Creatures of habit</w:t>
      </w:r>
    </w:p>
    <w:p/>
    <w:p>
      <w:r>
        <w:rPr>
          <w:rFonts w:ascii="Arial" w:hAnsi="Arial" w:eastAsia="Arial"/>
          <w:b w:val="0"/>
          <w:sz w:val="22"/>
        </w:rPr>
        <w:t>We are creatures of habit us human beings,</w:t>
      </w:r>
    </w:p>
    <w:p>
      <w:r>
        <w:rPr>
          <w:rFonts w:ascii="Arial" w:hAnsi="Arial" w:eastAsia="Arial"/>
          <w:b w:val="0"/>
          <w:sz w:val="22"/>
        </w:rPr>
        <w:t>yes, we are stuck in a rut,</w:t>
      </w:r>
    </w:p>
    <w:p>
      <w:r>
        <w:rPr>
          <w:rFonts w:ascii="Arial" w:hAnsi="Arial" w:eastAsia="Arial"/>
          <w:b w:val="0"/>
          <w:sz w:val="22"/>
        </w:rPr>
        <w:t>we are destructive in our ways,</w:t>
      </w:r>
    </w:p>
    <w:p>
      <w:r>
        <w:rPr>
          <w:rFonts w:ascii="Arial" w:hAnsi="Arial" w:eastAsia="Arial"/>
          <w:b w:val="0"/>
          <w:sz w:val="22"/>
        </w:rPr>
        <w:t>yes, we are creatures of habit us human beings,</w:t>
      </w:r>
    </w:p>
    <w:p>
      <w:r>
        <w:rPr>
          <w:rFonts w:ascii="Arial" w:hAnsi="Arial" w:eastAsia="Arial"/>
          <w:b w:val="0"/>
          <w:sz w:val="22"/>
        </w:rPr>
        <w:t>yes, we are greedy, and we wage war repeatedly,</w:t>
      </w:r>
    </w:p>
    <w:p>
      <w:r>
        <w:rPr>
          <w:rFonts w:ascii="Arial" w:hAnsi="Arial" w:eastAsia="Arial"/>
          <w:b w:val="0"/>
          <w:sz w:val="22"/>
        </w:rPr>
        <w:t>but what are wishing for?</w:t>
      </w:r>
    </w:p>
    <w:p>
      <w:r>
        <w:rPr>
          <w:rFonts w:ascii="Arial" w:hAnsi="Arial" w:eastAsia="Arial"/>
          <w:b w:val="0"/>
          <w:sz w:val="22"/>
        </w:rPr>
        <w:t>For we create such destructive weapons,</w:t>
      </w:r>
    </w:p>
    <w:p>
      <w:r>
        <w:rPr>
          <w:rFonts w:ascii="Arial" w:hAnsi="Arial" w:eastAsia="Arial"/>
          <w:b w:val="0"/>
          <w:sz w:val="22"/>
        </w:rPr>
        <w:t>that can eradicate us from the planet,</w:t>
      </w:r>
    </w:p>
    <w:p>
      <w:r>
        <w:rPr>
          <w:rFonts w:ascii="Arial" w:hAnsi="Arial" w:eastAsia="Arial"/>
          <w:b w:val="0"/>
          <w:sz w:val="22"/>
        </w:rPr>
        <w:t>and we kill each other, again and again,</w:t>
      </w:r>
    </w:p>
    <w:p>
      <w:r>
        <w:rPr>
          <w:rFonts w:ascii="Arial" w:hAnsi="Arial" w:eastAsia="Arial"/>
          <w:b w:val="0"/>
          <w:sz w:val="22"/>
        </w:rPr>
        <w:t>and in so many ways,</w:t>
      </w:r>
    </w:p>
    <w:p>
      <w:r>
        <w:rPr>
          <w:rFonts w:ascii="Arial" w:hAnsi="Arial" w:eastAsia="Arial"/>
          <w:b w:val="0"/>
          <w:sz w:val="22"/>
        </w:rPr>
        <w:t>for we are creatures of habit us human beings,</w:t>
      </w:r>
    </w:p>
    <w:p>
      <w:r>
        <w:rPr>
          <w:rFonts w:ascii="Arial" w:hAnsi="Arial" w:eastAsia="Arial"/>
          <w:b w:val="0"/>
          <w:sz w:val="22"/>
        </w:rPr>
        <w:t>and we do not learn, and are fixed in our ways,</w:t>
      </w:r>
    </w:p>
    <w:p>
      <w:r>
        <w:rPr>
          <w:rFonts w:ascii="Arial" w:hAnsi="Arial" w:eastAsia="Arial"/>
          <w:b w:val="0"/>
          <w:sz w:val="22"/>
        </w:rPr>
        <w:t>yes, we are creatures of habit us human beings,</w:t>
      </w:r>
    </w:p>
    <w:p>
      <w:r>
        <w:rPr>
          <w:rFonts w:ascii="Arial" w:hAnsi="Arial" w:eastAsia="Arial"/>
          <w:b w:val="0"/>
          <w:sz w:val="22"/>
        </w:rPr>
        <w:t>because we persevere.</w:t>
      </w:r>
    </w:p>
    <w:p>
      <w:r>
        <w:rPr>
          <w:rFonts w:ascii="Arial" w:hAnsi="Arial" w:eastAsia="Arial"/>
          <w:b w:val="0"/>
          <w:sz w:val="22"/>
        </w:rPr>
        <w:t>now what will save us, from the vicious cycle,</w:t>
      </w:r>
    </w:p>
    <w:p>
      <w:r>
        <w:rPr>
          <w:rFonts w:ascii="Arial" w:hAnsi="Arial" w:eastAsia="Arial"/>
          <w:b w:val="0"/>
          <w:sz w:val="22"/>
        </w:rPr>
        <w:t>possibly only the sun when it explodes, I fear.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