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Corruption in the world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There is corruption in the world.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There are lies in the psychology of the brands.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They tell you this and they tell you that,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they try to sell you everything,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to make you break the bank,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break the bank with their marketing research,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their marketing plans.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they appeal to your better nature,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they think that you are soft,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they tell you it will make you feel better,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will make you happy,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they tell you to think of how much time you will save,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by looking fabulous faster today,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our products will be of benefit to you they say,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words that assuage,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your money will be of more benefit to us,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than you so please do not dismay,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our products are fantastic,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 their words they will part you from your money, quicker than you think,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if not, they will keep trying anyway.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